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2F4CE39" w:rsidR="00BF7F06" w:rsidRPr="00A11D21" w:rsidRDefault="00C013F2" w:rsidP="009E4AB7">
      <w:pPr>
        <w:rPr>
          <w:rFonts w:ascii="Calibri" w:hAnsi="Calibri" w:cs="Calibri"/>
          <w:b/>
          <w:bCs/>
        </w:rPr>
      </w:pPr>
      <w:r>
        <w:rPr>
          <w:rFonts w:ascii="Calibri" w:hAnsi="Calibri" w:cs="Calibri"/>
          <w:b/>
          <w:bCs/>
        </w:rPr>
        <w:t>Number One</w:t>
      </w:r>
    </w:p>
    <w:p w14:paraId="2CDC2AFF" w14:textId="73526E66" w:rsidR="007A6325" w:rsidRPr="00A11D21" w:rsidRDefault="00C013F2" w:rsidP="009E4AB7">
      <w:pPr>
        <w:rPr>
          <w:rFonts w:ascii="Calibri" w:hAnsi="Calibri" w:cs="Calibri"/>
          <w:b/>
          <w:bCs/>
        </w:rPr>
      </w:pPr>
      <w:r>
        <w:rPr>
          <w:rFonts w:ascii="Calibri" w:hAnsi="Calibri" w:cs="Calibri"/>
          <w:b/>
          <w:bCs/>
        </w:rPr>
        <w:t>We &gt; Me</w:t>
      </w:r>
      <w:r w:rsidR="00092635">
        <w:rPr>
          <w:rFonts w:ascii="Calibri" w:hAnsi="Calibri" w:cs="Calibri"/>
          <w:b/>
          <w:bCs/>
        </w:rPr>
        <w:t xml:space="preserve"> (Part </w:t>
      </w:r>
      <w:r w:rsidR="00343923">
        <w:rPr>
          <w:rFonts w:ascii="Calibri" w:hAnsi="Calibri" w:cs="Calibri"/>
          <w:b/>
          <w:bCs/>
        </w:rPr>
        <w:t>1</w:t>
      </w:r>
      <w:r w:rsidR="00092635">
        <w:rPr>
          <w:rFonts w:ascii="Calibri" w:hAnsi="Calibri" w:cs="Calibri"/>
          <w:b/>
          <w:bCs/>
        </w:rPr>
        <w:t xml:space="preserve"> of </w:t>
      </w:r>
      <w:r>
        <w:rPr>
          <w:rFonts w:ascii="Calibri" w:hAnsi="Calibri" w:cs="Calibri"/>
          <w:b/>
          <w:bCs/>
        </w:rPr>
        <w:t>3</w:t>
      </w:r>
      <w:r w:rsidR="00092635">
        <w:rPr>
          <w:rFonts w:ascii="Calibri" w:hAnsi="Calibri" w:cs="Calibri"/>
          <w:b/>
          <w:bCs/>
        </w:rPr>
        <w:t>)</w:t>
      </w:r>
    </w:p>
    <w:p w14:paraId="156A3DE0" w14:textId="15D42388" w:rsidR="007A6325" w:rsidRPr="00A11D21" w:rsidRDefault="00C013F2" w:rsidP="009E4AB7">
      <w:pPr>
        <w:rPr>
          <w:rFonts w:ascii="Calibri" w:hAnsi="Calibri" w:cs="Calibri"/>
          <w:b/>
          <w:bCs/>
        </w:rPr>
      </w:pPr>
      <w:r>
        <w:rPr>
          <w:rFonts w:ascii="Calibri" w:hAnsi="Calibri" w:cs="Calibri"/>
          <w:b/>
          <w:bCs/>
        </w:rPr>
        <w:t>Ephesians 5:21-32</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DD74662" w14:textId="76CEA59F" w:rsidR="00C013F2" w:rsidRPr="00C013F2" w:rsidRDefault="00C013F2" w:rsidP="00C013F2">
      <w:pPr>
        <w:spacing w:line="276" w:lineRule="auto"/>
        <w:rPr>
          <w:rFonts w:ascii="Calibri" w:hAnsi="Calibri"/>
        </w:rPr>
      </w:pPr>
      <w:r w:rsidRPr="00C013F2">
        <w:rPr>
          <w:rFonts w:ascii="Calibri" w:hAnsi="Calibri"/>
        </w:rPr>
        <w:t xml:space="preserve">Today we're kicking off this new series, called “Number One.” We're talking about how two people can build one marriage. I’m so excited to share with you the first installment of this series. I hope you'll be back with us the next few weekends as we build on this. We're going to have a fantastic time talking about one of the greatest gifts of all, and that is marriage. </w:t>
      </w:r>
    </w:p>
    <w:p w14:paraId="66B3D75F" w14:textId="77777777" w:rsidR="00C013F2" w:rsidRPr="00C013F2" w:rsidRDefault="00C013F2" w:rsidP="00C013F2">
      <w:pPr>
        <w:spacing w:line="276" w:lineRule="auto"/>
        <w:rPr>
          <w:rFonts w:ascii="Calibri" w:hAnsi="Calibri"/>
        </w:rPr>
      </w:pPr>
    </w:p>
    <w:p w14:paraId="1C5A3314" w14:textId="77777777" w:rsidR="00C013F2" w:rsidRPr="00C013F2" w:rsidRDefault="00C013F2" w:rsidP="00C013F2">
      <w:pPr>
        <w:spacing w:line="276" w:lineRule="auto"/>
        <w:rPr>
          <w:rFonts w:ascii="Calibri" w:hAnsi="Calibri"/>
        </w:rPr>
      </w:pPr>
      <w:r w:rsidRPr="00C013F2">
        <w:rPr>
          <w:rFonts w:ascii="Calibri" w:hAnsi="Calibri"/>
        </w:rPr>
        <w:t xml:space="preserve">I know we have some single people here today. Some of the single people have been lining up, “Pastor, do you have something for me today too?” I want to tell all the single folks, I absolutely do. Just hang in there. I have some great words for you today as a single person. Just because you're single today, you might choose to get married tomorrow. You never know. Even if your phone isn't ringing, it may happen. Don’t worry. Furthermore, even if you don't get married, you may have a friend who’s married who needs some help. You may be able to help somebody who is going through a difficult time in their marriage. </w:t>
      </w:r>
    </w:p>
    <w:p w14:paraId="4B663864" w14:textId="77777777" w:rsidR="00C013F2" w:rsidRPr="00C013F2" w:rsidRDefault="00C013F2" w:rsidP="00C013F2">
      <w:pPr>
        <w:spacing w:line="276" w:lineRule="auto"/>
        <w:rPr>
          <w:rFonts w:ascii="Calibri" w:hAnsi="Calibri"/>
        </w:rPr>
      </w:pPr>
    </w:p>
    <w:p w14:paraId="2B8E4206" w14:textId="10A84716" w:rsidR="00C013F2" w:rsidRPr="00C013F2" w:rsidRDefault="00C013F2" w:rsidP="00C013F2">
      <w:pPr>
        <w:spacing w:line="276" w:lineRule="auto"/>
        <w:rPr>
          <w:rFonts w:ascii="Calibri" w:hAnsi="Calibri"/>
        </w:rPr>
      </w:pPr>
      <w:r w:rsidRPr="00C013F2">
        <w:rPr>
          <w:rFonts w:ascii="Calibri" w:hAnsi="Calibri"/>
        </w:rPr>
        <w:t>The things that we talk about today are going to help us in all relationships. In fact, the Scripture we're going to look at today</w:t>
      </w:r>
      <w:r w:rsidR="00236A18">
        <w:rPr>
          <w:rFonts w:ascii="Calibri" w:hAnsi="Calibri"/>
        </w:rPr>
        <w:t>,</w:t>
      </w:r>
      <w:r w:rsidRPr="00C013F2">
        <w:rPr>
          <w:rFonts w:ascii="Calibri" w:hAnsi="Calibri"/>
        </w:rPr>
        <w:t xml:space="preserve"> Ephesians 5</w:t>
      </w:r>
      <w:r w:rsidR="00236A18">
        <w:rPr>
          <w:rFonts w:ascii="Calibri" w:hAnsi="Calibri"/>
        </w:rPr>
        <w:t>,</w:t>
      </w:r>
      <w:r w:rsidRPr="00C013F2">
        <w:rPr>
          <w:rFonts w:ascii="Calibri" w:hAnsi="Calibri"/>
        </w:rPr>
        <w:t xml:space="preserve"> talks about a lot of different relationships. It's amazing how God's principles work in a variety of contexts. Always remember that. </w:t>
      </w:r>
    </w:p>
    <w:p w14:paraId="0B87B706" w14:textId="77777777" w:rsidR="00C013F2" w:rsidRPr="00C013F2" w:rsidRDefault="00C013F2" w:rsidP="00C013F2">
      <w:pPr>
        <w:spacing w:line="276" w:lineRule="auto"/>
        <w:rPr>
          <w:rFonts w:ascii="Calibri" w:hAnsi="Calibri"/>
        </w:rPr>
      </w:pPr>
    </w:p>
    <w:p w14:paraId="1795A350" w14:textId="20B63842" w:rsidR="00236A18" w:rsidRDefault="00C013F2" w:rsidP="00C013F2">
      <w:pPr>
        <w:spacing w:line="276" w:lineRule="auto"/>
        <w:rPr>
          <w:rFonts w:ascii="Calibri" w:hAnsi="Calibri"/>
        </w:rPr>
      </w:pPr>
      <w:r w:rsidRPr="00C013F2">
        <w:rPr>
          <w:rFonts w:ascii="Calibri" w:hAnsi="Calibri"/>
        </w:rPr>
        <w:t xml:space="preserve">To kick us off, I was thinking about this </w:t>
      </w:r>
      <w:proofErr w:type="gramStart"/>
      <w:r w:rsidRPr="00C013F2">
        <w:rPr>
          <w:rFonts w:ascii="Calibri" w:hAnsi="Calibri"/>
        </w:rPr>
        <w:t>series</w:t>
      </w:r>
      <w:proofErr w:type="gramEnd"/>
      <w:r w:rsidRPr="00C013F2">
        <w:rPr>
          <w:rFonts w:ascii="Calibri" w:hAnsi="Calibri"/>
        </w:rPr>
        <w:t xml:space="preserve"> and I was reminded my 7-year-old daughter went to a lady in our church who she heard was a veterinarian. She said, “I want to be a veterinarian.” The veterinarian, who's our church member, said, “That’s awesome, Bryn.” She said, “What do I need to do to get prepared to be a veterinarian?” My daughter is 7. She's a 2</w:t>
      </w:r>
      <w:r w:rsidRPr="00C013F2">
        <w:rPr>
          <w:rFonts w:ascii="Calibri" w:hAnsi="Calibri"/>
          <w:vertAlign w:val="superscript"/>
        </w:rPr>
        <w:t>nd</w:t>
      </w:r>
      <w:r w:rsidRPr="00C013F2">
        <w:rPr>
          <w:rFonts w:ascii="Calibri" w:hAnsi="Calibri"/>
        </w:rPr>
        <w:t xml:space="preserve"> grader. Out church member, who was so gracious, said, “You need to be really good at math and science if you want to be a veterinarian.” My daughter took that to heart. </w:t>
      </w:r>
    </w:p>
    <w:p w14:paraId="3BB96084" w14:textId="77777777" w:rsidR="00236A18" w:rsidRDefault="00236A18" w:rsidP="00C013F2">
      <w:pPr>
        <w:spacing w:line="276" w:lineRule="auto"/>
        <w:rPr>
          <w:rFonts w:ascii="Calibri" w:hAnsi="Calibri"/>
        </w:rPr>
      </w:pPr>
    </w:p>
    <w:p w14:paraId="708528A9" w14:textId="51B87C79" w:rsidR="00C013F2" w:rsidRPr="00C013F2" w:rsidRDefault="00C013F2" w:rsidP="00C013F2">
      <w:pPr>
        <w:spacing w:line="276" w:lineRule="auto"/>
        <w:rPr>
          <w:rFonts w:ascii="Calibri" w:hAnsi="Calibri"/>
        </w:rPr>
      </w:pPr>
      <w:r w:rsidRPr="00C013F2">
        <w:rPr>
          <w:rFonts w:ascii="Calibri" w:hAnsi="Calibri"/>
        </w:rPr>
        <w:t>I'm not kidding. The next Saturday morning, she had her mathematical homework out working on it at 8 o'clock Saturday morning. It wasn't even due until the next Friday. Can you believe that? She was motivated. She was like, “I'm going to be a vet.” She has been studying hard. It's crazy. The kid is motivated. We’re going to have to keep her talking to the veterinarian to keep that homework cycle going. But there's great math that's required to be a veterinarian.</w:t>
      </w:r>
    </w:p>
    <w:p w14:paraId="3F75C02C" w14:textId="77777777" w:rsidR="00C013F2" w:rsidRPr="00C013F2" w:rsidRDefault="00C013F2" w:rsidP="00C013F2">
      <w:pPr>
        <w:spacing w:line="276" w:lineRule="auto"/>
        <w:rPr>
          <w:rFonts w:ascii="Calibri" w:hAnsi="Calibri"/>
        </w:rPr>
      </w:pPr>
    </w:p>
    <w:p w14:paraId="0950CD45" w14:textId="2D8C039A" w:rsidR="00C013F2" w:rsidRPr="00C013F2" w:rsidRDefault="00C013F2" w:rsidP="00C013F2">
      <w:pPr>
        <w:spacing w:line="276" w:lineRule="auto"/>
        <w:rPr>
          <w:rFonts w:ascii="Calibri" w:hAnsi="Calibri"/>
        </w:rPr>
      </w:pPr>
      <w:r w:rsidRPr="00C013F2">
        <w:rPr>
          <w:rFonts w:ascii="Calibri" w:hAnsi="Calibri"/>
        </w:rPr>
        <w:t xml:space="preserve">Also to have a great marriage, you have to have some great math. Unfortunately, in a lot of marriages, here's the equation. I need you to help me out here. I don't know how well you did in school. I struggled in math. I learned this in arithmetic: 1 + 1 = 2. We're complicated this </w:t>
      </w:r>
      <w:r w:rsidRPr="00C013F2">
        <w:rPr>
          <w:rFonts w:ascii="Calibri" w:hAnsi="Calibri"/>
        </w:rPr>
        <w:lastRenderedPageBreak/>
        <w:t xml:space="preserve">morning. But when it comes to God's math in marriage, it's actually a little bit different. It's 1 + 1 = 1. It takes 1 husband plus 1 wife to equal 1 marriage. </w:t>
      </w:r>
    </w:p>
    <w:p w14:paraId="7BDF8CC1" w14:textId="77777777" w:rsidR="00C013F2" w:rsidRPr="00C013F2" w:rsidRDefault="00C013F2" w:rsidP="00C013F2">
      <w:pPr>
        <w:spacing w:line="276" w:lineRule="auto"/>
        <w:rPr>
          <w:rFonts w:ascii="Calibri" w:hAnsi="Calibri"/>
        </w:rPr>
      </w:pPr>
    </w:p>
    <w:p w14:paraId="4A27CD43" w14:textId="0E48C3FF" w:rsidR="00C013F2" w:rsidRPr="00C013F2" w:rsidRDefault="00C013F2" w:rsidP="00C013F2">
      <w:pPr>
        <w:spacing w:line="276" w:lineRule="auto"/>
        <w:rPr>
          <w:rFonts w:ascii="Calibri" w:hAnsi="Calibri"/>
        </w:rPr>
      </w:pPr>
      <w:r w:rsidRPr="00C013F2">
        <w:rPr>
          <w:rFonts w:ascii="Calibri" w:hAnsi="Calibri"/>
        </w:rPr>
        <w:t xml:space="preserve">Unfortunately, in a lot of families, though, one spouse is going this direction and another spouse is going that direction. Very few people are going the same direction. The question </w:t>
      </w:r>
      <w:r w:rsidR="00236A18">
        <w:rPr>
          <w:rFonts w:ascii="Calibri" w:hAnsi="Calibri"/>
        </w:rPr>
        <w:t>th</w:t>
      </w:r>
      <w:r w:rsidRPr="00C013F2">
        <w:rPr>
          <w:rFonts w:ascii="Calibri" w:hAnsi="Calibri"/>
        </w:rPr>
        <w:t>is morning is</w:t>
      </w:r>
      <w:r w:rsidR="00236A18">
        <w:rPr>
          <w:rFonts w:ascii="Calibri" w:hAnsi="Calibri"/>
        </w:rPr>
        <w:t>,</w:t>
      </w:r>
      <w:r w:rsidRPr="00C013F2">
        <w:rPr>
          <w:rFonts w:ascii="Calibri" w:hAnsi="Calibri"/>
        </w:rPr>
        <w:t xml:space="preserve"> how can we get on the same page? How can two people build one marriage? Husbands are off over here doing their thing </w:t>
      </w:r>
      <w:r w:rsidRPr="00C013F2">
        <w:rPr>
          <w:rFonts w:ascii="Calibri" w:hAnsi="Calibri"/>
          <w:i/>
          <w:iCs/>
        </w:rPr>
        <w:t>[Pastor gestures to right]</w:t>
      </w:r>
      <w:r w:rsidRPr="00C013F2">
        <w:rPr>
          <w:rFonts w:ascii="Calibri" w:hAnsi="Calibri"/>
        </w:rPr>
        <w:t xml:space="preserve">. Wives are over here doing their thing </w:t>
      </w:r>
      <w:r w:rsidRPr="00C013F2">
        <w:rPr>
          <w:rFonts w:ascii="Calibri" w:hAnsi="Calibri"/>
          <w:i/>
          <w:iCs/>
        </w:rPr>
        <w:t>[Pastor gestures to left]</w:t>
      </w:r>
      <w:r w:rsidRPr="00C013F2">
        <w:rPr>
          <w:rFonts w:ascii="Calibri" w:hAnsi="Calibri"/>
        </w:rPr>
        <w:t>. How can we get together the math of marriage, 1 + 1 = 1</w:t>
      </w:r>
      <w:r w:rsidR="00236A18">
        <w:rPr>
          <w:rFonts w:ascii="Calibri" w:hAnsi="Calibri"/>
        </w:rPr>
        <w:t>?</w:t>
      </w:r>
      <w:r w:rsidRPr="00C013F2">
        <w:rPr>
          <w:rFonts w:ascii="Calibri" w:hAnsi="Calibri"/>
        </w:rPr>
        <w:t xml:space="preserve"> That really is the foundation of everything that we're going to talk about over the next few weeks. </w:t>
      </w:r>
    </w:p>
    <w:p w14:paraId="73FA54A2" w14:textId="77777777" w:rsidR="00C013F2" w:rsidRPr="00C013F2" w:rsidRDefault="00C013F2" w:rsidP="00C013F2">
      <w:pPr>
        <w:spacing w:line="276" w:lineRule="auto"/>
        <w:rPr>
          <w:rFonts w:ascii="Calibri" w:hAnsi="Calibri"/>
        </w:rPr>
      </w:pPr>
    </w:p>
    <w:p w14:paraId="658DCE20" w14:textId="77777777" w:rsidR="00C013F2" w:rsidRPr="00C013F2" w:rsidRDefault="00C013F2" w:rsidP="00C013F2">
      <w:pPr>
        <w:spacing w:line="276" w:lineRule="auto"/>
        <w:rPr>
          <w:rFonts w:ascii="Calibri" w:hAnsi="Calibri"/>
        </w:rPr>
      </w:pPr>
      <w:r w:rsidRPr="00C013F2">
        <w:rPr>
          <w:rFonts w:ascii="Calibri" w:hAnsi="Calibri"/>
        </w:rPr>
        <w:t xml:space="preserve">This concept of oneness comes from the very first book of the Bible. </w:t>
      </w:r>
    </w:p>
    <w:p w14:paraId="0C298475" w14:textId="77777777" w:rsidR="00C013F2" w:rsidRPr="00C013F2" w:rsidRDefault="00C013F2" w:rsidP="00C013F2">
      <w:pPr>
        <w:spacing w:line="276" w:lineRule="auto"/>
        <w:rPr>
          <w:rFonts w:ascii="Calibri" w:hAnsi="Calibri"/>
        </w:rPr>
      </w:pPr>
    </w:p>
    <w:p w14:paraId="2FCB4662" w14:textId="77777777" w:rsidR="00C013F2" w:rsidRPr="00C013F2" w:rsidRDefault="00C013F2" w:rsidP="00C013F2">
      <w:pPr>
        <w:spacing w:line="276" w:lineRule="auto"/>
        <w:rPr>
          <w:rFonts w:ascii="Calibri" w:hAnsi="Calibri"/>
        </w:rPr>
      </w:pPr>
      <w:r w:rsidRPr="00C013F2">
        <w:rPr>
          <w:rFonts w:ascii="Calibri" w:hAnsi="Calibri"/>
        </w:rPr>
        <w:t xml:space="preserve">“That is why a man leaves his father and mother and is united to his wife, and they become </w:t>
      </w:r>
      <w:r w:rsidRPr="00C013F2">
        <w:rPr>
          <w:rFonts w:ascii="Calibri" w:hAnsi="Calibri"/>
          <w:u w:val="single"/>
        </w:rPr>
        <w:t>one flesh</w:t>
      </w:r>
      <w:r w:rsidRPr="00C013F2">
        <w:rPr>
          <w:rFonts w:ascii="Calibri" w:hAnsi="Calibri"/>
        </w:rPr>
        <w:t>” (Genesis 2:24).</w:t>
      </w:r>
    </w:p>
    <w:p w14:paraId="2457FB30" w14:textId="77777777" w:rsidR="00C013F2" w:rsidRPr="00C013F2" w:rsidRDefault="00C013F2" w:rsidP="00C013F2">
      <w:pPr>
        <w:spacing w:line="276" w:lineRule="auto"/>
        <w:rPr>
          <w:rFonts w:ascii="Calibri" w:hAnsi="Calibri"/>
        </w:rPr>
      </w:pPr>
    </w:p>
    <w:p w14:paraId="5E4C3541" w14:textId="1893D2B9" w:rsidR="00C013F2" w:rsidRPr="00C013F2" w:rsidRDefault="00C013F2" w:rsidP="00C013F2">
      <w:pPr>
        <w:spacing w:line="276" w:lineRule="auto"/>
        <w:rPr>
          <w:rFonts w:ascii="Calibri" w:hAnsi="Calibri"/>
        </w:rPr>
      </w:pPr>
      <w:r w:rsidRPr="00C013F2">
        <w:rPr>
          <w:rFonts w:ascii="Calibri" w:hAnsi="Calibri"/>
        </w:rPr>
        <w:t>I underlined the word “one flesh” because “one flesh” is not just referring to sexual oneness, but it's referring to oneness in all capacities</w:t>
      </w:r>
      <w:r w:rsidR="00236A18">
        <w:rPr>
          <w:rFonts w:ascii="Calibri" w:hAnsi="Calibri"/>
        </w:rPr>
        <w:t>,</w:t>
      </w:r>
      <w:r w:rsidRPr="00C013F2">
        <w:rPr>
          <w:rFonts w:ascii="Calibri" w:hAnsi="Calibri"/>
        </w:rPr>
        <w:t xml:space="preserve"> in all areas of marriage and life. God wants us to be one. We're to be one unit and one couple. </w:t>
      </w:r>
    </w:p>
    <w:p w14:paraId="2CA3F022" w14:textId="77777777" w:rsidR="00C013F2" w:rsidRPr="00C013F2" w:rsidRDefault="00C013F2" w:rsidP="00C013F2">
      <w:pPr>
        <w:spacing w:line="276" w:lineRule="auto"/>
        <w:rPr>
          <w:rFonts w:ascii="Calibri" w:hAnsi="Calibri"/>
        </w:rPr>
      </w:pPr>
    </w:p>
    <w:p w14:paraId="284002F2" w14:textId="42DDA66C" w:rsidR="00C013F2" w:rsidRPr="00C013F2" w:rsidRDefault="00C013F2" w:rsidP="00C013F2">
      <w:pPr>
        <w:spacing w:line="276" w:lineRule="auto"/>
        <w:rPr>
          <w:rFonts w:ascii="Calibri" w:hAnsi="Calibri"/>
        </w:rPr>
      </w:pPr>
      <w:r w:rsidRPr="00C013F2">
        <w:rPr>
          <w:rFonts w:ascii="Calibri" w:hAnsi="Calibri"/>
        </w:rPr>
        <w:t xml:space="preserve">That's not to say that people are not individuals, of course. You and your spouse, if you're married, are different. Of course you are. But you can be different and come together and be one. It doesn’t mean you lose your individuality. It just means that you are focused on the oneness of marriage, the oneness of that family. Just because we come to an altar and say, “I do,” and we symbolically joined together in marriage does not mean that we, in our practical experience in our everyday life, are on the same page. That’s the truth. We can come to an altar and say, “I do,” and yet still be really struggling. </w:t>
      </w:r>
      <w:r w:rsidR="00236A18">
        <w:rPr>
          <w:rFonts w:ascii="Calibri" w:hAnsi="Calibri"/>
        </w:rPr>
        <w:t>“</w:t>
      </w:r>
      <w:r w:rsidRPr="00C013F2">
        <w:rPr>
          <w:rFonts w:ascii="Calibri" w:hAnsi="Calibri"/>
        </w:rPr>
        <w:t>I'm going my way</w:t>
      </w:r>
      <w:r w:rsidR="00236A18">
        <w:rPr>
          <w:rFonts w:ascii="Calibri" w:hAnsi="Calibri"/>
        </w:rPr>
        <w:t>,</w:t>
      </w:r>
      <w:r w:rsidRPr="00C013F2">
        <w:rPr>
          <w:rFonts w:ascii="Calibri" w:hAnsi="Calibri"/>
        </w:rPr>
        <w:t xml:space="preserve"> they're going their way,</w:t>
      </w:r>
      <w:r w:rsidR="00236A18">
        <w:rPr>
          <w:rFonts w:ascii="Calibri" w:hAnsi="Calibri"/>
        </w:rPr>
        <w:t>”</w:t>
      </w:r>
      <w:r w:rsidRPr="00C013F2">
        <w:rPr>
          <w:rFonts w:ascii="Calibri" w:hAnsi="Calibri"/>
        </w:rPr>
        <w:t xml:space="preserve"> whatever it may be. </w:t>
      </w:r>
    </w:p>
    <w:p w14:paraId="3ABDD967" w14:textId="77777777" w:rsidR="00C013F2" w:rsidRPr="00C013F2" w:rsidRDefault="00C013F2" w:rsidP="00C013F2">
      <w:pPr>
        <w:spacing w:line="276" w:lineRule="auto"/>
        <w:rPr>
          <w:rFonts w:ascii="Calibri" w:hAnsi="Calibri"/>
        </w:rPr>
      </w:pPr>
    </w:p>
    <w:p w14:paraId="204A15F1" w14:textId="6C84390A" w:rsidR="00C013F2" w:rsidRPr="00C013F2" w:rsidRDefault="00C013F2" w:rsidP="00C013F2">
      <w:pPr>
        <w:spacing w:line="276" w:lineRule="auto"/>
        <w:rPr>
          <w:rFonts w:ascii="Calibri" w:hAnsi="Calibri"/>
        </w:rPr>
      </w:pPr>
      <w:r w:rsidRPr="00C013F2">
        <w:rPr>
          <w:rFonts w:ascii="Calibri" w:hAnsi="Calibri"/>
        </w:rPr>
        <w:t xml:space="preserve">Let's make a commitment, church, to refuse to settle for average in marriage. A lot of people get a divorce. A lot of people say, “My marriage is rough. I guess it'll just always be that way. It'll never be any better. I will just settle for being mediocre.” I hope what you hear today is something totally different. God wants you to have a great marriage. </w:t>
      </w:r>
    </w:p>
    <w:p w14:paraId="55388A01" w14:textId="77777777" w:rsidR="00C013F2" w:rsidRPr="00C013F2" w:rsidRDefault="00C013F2" w:rsidP="00C013F2">
      <w:pPr>
        <w:spacing w:line="276" w:lineRule="auto"/>
        <w:rPr>
          <w:rFonts w:ascii="Calibri" w:hAnsi="Calibri"/>
        </w:rPr>
      </w:pPr>
    </w:p>
    <w:p w14:paraId="75131ED4" w14:textId="77777777" w:rsidR="00C013F2" w:rsidRPr="00C013F2" w:rsidRDefault="00C013F2" w:rsidP="00C013F2">
      <w:pPr>
        <w:spacing w:line="276" w:lineRule="auto"/>
        <w:rPr>
          <w:rFonts w:ascii="Calibri" w:hAnsi="Calibri"/>
        </w:rPr>
      </w:pPr>
      <w:r w:rsidRPr="00C013F2">
        <w:rPr>
          <w:rFonts w:ascii="Calibri" w:hAnsi="Calibri"/>
        </w:rPr>
        <w:t xml:space="preserve">I know marriage is tough. I know some of us are going through a divorce. Some of us feel totally burned or betrayed. I know some of us have lost a spouse to death. I understand all that. Marriage is a hard thing. Relationships are a hard thing. But if you will put the time and energy </w:t>
      </w:r>
      <w:r w:rsidRPr="00C013F2">
        <w:rPr>
          <w:rFonts w:ascii="Calibri" w:hAnsi="Calibri"/>
        </w:rPr>
        <w:lastRenderedPageBreak/>
        <w:t xml:space="preserve">into doing what God has said in the marriage, there will be a huge payoff. It's hard on the front end, but the payoff is huge. It really is. </w:t>
      </w:r>
    </w:p>
    <w:p w14:paraId="79929C61" w14:textId="77777777" w:rsidR="00C013F2" w:rsidRPr="00C013F2" w:rsidRDefault="00C013F2" w:rsidP="00C013F2">
      <w:pPr>
        <w:spacing w:line="276" w:lineRule="auto"/>
        <w:rPr>
          <w:rFonts w:ascii="Calibri" w:hAnsi="Calibri"/>
        </w:rPr>
      </w:pPr>
    </w:p>
    <w:p w14:paraId="08862EB3" w14:textId="77777777" w:rsidR="00C013F2" w:rsidRPr="00C013F2" w:rsidRDefault="00C013F2" w:rsidP="00C013F2">
      <w:pPr>
        <w:spacing w:line="276" w:lineRule="auto"/>
        <w:rPr>
          <w:rFonts w:ascii="Calibri" w:hAnsi="Calibri"/>
        </w:rPr>
      </w:pPr>
      <w:r w:rsidRPr="00C013F2">
        <w:rPr>
          <w:rFonts w:ascii="Calibri" w:hAnsi="Calibri"/>
        </w:rPr>
        <w:t xml:space="preserve">How can two people build one marriage? </w:t>
      </w:r>
    </w:p>
    <w:p w14:paraId="1EBA4D70" w14:textId="77777777" w:rsidR="00C013F2" w:rsidRPr="00C013F2" w:rsidRDefault="00C013F2" w:rsidP="00C013F2">
      <w:pPr>
        <w:spacing w:line="276" w:lineRule="auto"/>
        <w:rPr>
          <w:rFonts w:ascii="Calibri" w:hAnsi="Calibri"/>
        </w:rPr>
      </w:pPr>
    </w:p>
    <w:p w14:paraId="6C39954E" w14:textId="77777777" w:rsidR="00C013F2" w:rsidRPr="00C013F2" w:rsidRDefault="00C013F2" w:rsidP="00C013F2">
      <w:pPr>
        <w:spacing w:line="276" w:lineRule="auto"/>
        <w:rPr>
          <w:rFonts w:ascii="Calibri" w:hAnsi="Calibri"/>
        </w:rPr>
      </w:pPr>
      <w:r w:rsidRPr="00C013F2">
        <w:rPr>
          <w:rFonts w:ascii="Calibri" w:hAnsi="Calibri"/>
        </w:rPr>
        <w:t xml:space="preserve">I have with me on the stage here a little sign today? </w:t>
      </w:r>
      <w:r w:rsidRPr="00C013F2">
        <w:rPr>
          <w:rFonts w:ascii="Calibri" w:hAnsi="Calibri"/>
          <w:i/>
          <w:iCs/>
        </w:rPr>
        <w:t xml:space="preserve">[Pastor holds up a yield sign.] </w:t>
      </w:r>
      <w:r w:rsidRPr="00C013F2">
        <w:rPr>
          <w:rFonts w:ascii="Calibri" w:hAnsi="Calibri"/>
        </w:rPr>
        <w:t xml:space="preserve">Does this look familiar to anybody? This is called a yield sign. What do you do at a yield sign? You yield. That's good. Everybody was looking at me like it was a trick question, “What did he say?” A yield sign. </w:t>
      </w:r>
    </w:p>
    <w:p w14:paraId="7821C672" w14:textId="77777777" w:rsidR="00C013F2" w:rsidRPr="00C013F2" w:rsidRDefault="00C013F2" w:rsidP="00C013F2">
      <w:pPr>
        <w:spacing w:line="276" w:lineRule="auto"/>
        <w:rPr>
          <w:rFonts w:ascii="Calibri" w:hAnsi="Calibri"/>
        </w:rPr>
      </w:pPr>
    </w:p>
    <w:p w14:paraId="42C70005" w14:textId="77777777" w:rsidR="00C013F2" w:rsidRPr="00C013F2" w:rsidRDefault="00C013F2" w:rsidP="00C013F2">
      <w:pPr>
        <w:spacing w:line="276" w:lineRule="auto"/>
        <w:rPr>
          <w:rFonts w:ascii="Calibri" w:hAnsi="Calibri"/>
        </w:rPr>
      </w:pPr>
      <w:r w:rsidRPr="00C013F2">
        <w:rPr>
          <w:rFonts w:ascii="Calibri" w:hAnsi="Calibri"/>
        </w:rPr>
        <w:t xml:space="preserve">A yield sign is interesting. It’s different from a stop sign. At a stop sign you stop. There's a little bit of subjectivity, if you will, with a yield sign. Sometimes you do need to stop, sometimes you need to speed up, but sometimes you need to slow down. When you see the yield sign, it actually causes you to have to read the situation. We have to yield. </w:t>
      </w:r>
    </w:p>
    <w:p w14:paraId="67589C5A" w14:textId="77777777" w:rsidR="00C013F2" w:rsidRPr="00C013F2" w:rsidRDefault="00C013F2" w:rsidP="00C013F2">
      <w:pPr>
        <w:spacing w:line="276" w:lineRule="auto"/>
        <w:rPr>
          <w:rFonts w:ascii="Calibri" w:hAnsi="Calibri"/>
        </w:rPr>
      </w:pPr>
    </w:p>
    <w:p w14:paraId="4D730F0C" w14:textId="77777777" w:rsidR="00C013F2" w:rsidRPr="00C013F2" w:rsidRDefault="00C013F2" w:rsidP="00C013F2">
      <w:pPr>
        <w:spacing w:line="276" w:lineRule="auto"/>
        <w:rPr>
          <w:rFonts w:ascii="Calibri" w:hAnsi="Calibri"/>
        </w:rPr>
      </w:pPr>
      <w:r w:rsidRPr="00C013F2">
        <w:rPr>
          <w:rFonts w:ascii="Calibri" w:hAnsi="Calibri"/>
        </w:rPr>
        <w:t>Did you know that the yield sign is a powerful metaphor for Christian marriage? I want us to look at the Scripture here in Ephesians 5 because the Bible says to succeed in marriage, we have to yield. Two people are becoming one.</w:t>
      </w:r>
      <w:r w:rsidRPr="00C013F2">
        <w:rPr>
          <w:rFonts w:ascii="Calibri" w:hAnsi="Calibri"/>
          <w:i/>
          <w:iCs/>
        </w:rPr>
        <w:br/>
      </w:r>
      <w:r w:rsidRPr="00C013F2">
        <w:rPr>
          <w:rFonts w:ascii="Calibri" w:hAnsi="Calibri"/>
        </w:rPr>
        <w:br/>
        <w:t>“Yield to obey each other because you respect Christ” (Ephesians 5:21).</w:t>
      </w:r>
    </w:p>
    <w:p w14:paraId="52151DD8" w14:textId="77777777" w:rsidR="00C013F2" w:rsidRPr="00C013F2" w:rsidRDefault="00C013F2" w:rsidP="00C013F2">
      <w:pPr>
        <w:spacing w:line="276" w:lineRule="auto"/>
        <w:rPr>
          <w:rFonts w:ascii="Calibri" w:hAnsi="Calibri"/>
        </w:rPr>
      </w:pPr>
    </w:p>
    <w:p w14:paraId="0F26C32F" w14:textId="77777777" w:rsidR="00C013F2" w:rsidRPr="00C013F2" w:rsidRDefault="00C013F2" w:rsidP="00C013F2">
      <w:pPr>
        <w:spacing w:line="276" w:lineRule="auto"/>
        <w:rPr>
          <w:rFonts w:ascii="Calibri" w:hAnsi="Calibri"/>
        </w:rPr>
      </w:pPr>
      <w:r w:rsidRPr="00C013F2">
        <w:rPr>
          <w:rFonts w:ascii="Calibri" w:hAnsi="Calibri"/>
        </w:rPr>
        <w:t xml:space="preserve">Yielding is so important. </w:t>
      </w:r>
    </w:p>
    <w:p w14:paraId="5D1AA223" w14:textId="77777777" w:rsidR="00C013F2" w:rsidRPr="00C013F2" w:rsidRDefault="00C013F2" w:rsidP="00C013F2">
      <w:pPr>
        <w:spacing w:line="276" w:lineRule="auto"/>
        <w:rPr>
          <w:rFonts w:ascii="Calibri" w:hAnsi="Calibri"/>
        </w:rPr>
      </w:pPr>
    </w:p>
    <w:p w14:paraId="39E8D68B" w14:textId="77777777" w:rsidR="00236A18" w:rsidRDefault="00C013F2" w:rsidP="00C013F2">
      <w:pPr>
        <w:spacing w:line="276" w:lineRule="auto"/>
        <w:rPr>
          <w:rFonts w:ascii="Calibri" w:hAnsi="Calibri"/>
        </w:rPr>
      </w:pPr>
      <w:r w:rsidRPr="00C013F2">
        <w:rPr>
          <w:rFonts w:ascii="Calibri" w:hAnsi="Calibri"/>
        </w:rPr>
        <w:t xml:space="preserve">When we talk about the yield sign, a lot of people think that means that you're a doormat if you yield to somebody else. That's certainly not what the Bible </w:t>
      </w:r>
      <w:r w:rsidR="00236A18">
        <w:rPr>
          <w:rFonts w:ascii="Calibri" w:hAnsi="Calibri"/>
        </w:rPr>
        <w:t xml:space="preserve">is </w:t>
      </w:r>
      <w:r w:rsidRPr="00C013F2">
        <w:rPr>
          <w:rFonts w:ascii="Calibri" w:hAnsi="Calibri"/>
        </w:rPr>
        <w:t xml:space="preserve">saying to us today. Yielding does not mean that I'm exploited in some way. Yielding means something far different. Yielding means I consider your deal to be more important than my deal. How about that? </w:t>
      </w:r>
    </w:p>
    <w:p w14:paraId="7B6E4E23" w14:textId="77777777" w:rsidR="00236A18" w:rsidRDefault="00236A18" w:rsidP="00C013F2">
      <w:pPr>
        <w:spacing w:line="276" w:lineRule="auto"/>
        <w:rPr>
          <w:rFonts w:ascii="Calibri" w:hAnsi="Calibri"/>
        </w:rPr>
      </w:pPr>
    </w:p>
    <w:p w14:paraId="61CAFE2A" w14:textId="31ED9E99" w:rsidR="00C013F2" w:rsidRPr="00C013F2" w:rsidRDefault="00C013F2" w:rsidP="00C013F2">
      <w:pPr>
        <w:spacing w:line="276" w:lineRule="auto"/>
        <w:rPr>
          <w:rFonts w:ascii="Calibri" w:hAnsi="Calibri"/>
        </w:rPr>
      </w:pPr>
      <w:r w:rsidRPr="00C013F2">
        <w:rPr>
          <w:rFonts w:ascii="Calibri" w:hAnsi="Calibri"/>
        </w:rPr>
        <w:t>I believe this is one of the most revolutionary concepts in the Bible related to marriage today. If couples could just learn to yield to one another</w:t>
      </w:r>
      <w:r w:rsidR="00236A18">
        <w:rPr>
          <w:rFonts w:ascii="Calibri" w:hAnsi="Calibri"/>
        </w:rPr>
        <w:t xml:space="preserve"> – i</w:t>
      </w:r>
      <w:r w:rsidRPr="00C013F2">
        <w:rPr>
          <w:rFonts w:ascii="Calibri" w:hAnsi="Calibri"/>
        </w:rPr>
        <w:t xml:space="preserve">t's not going to be my way all the time. Sometimes I have to do it her way. Sometimes it's more my way. But we're working together. We're yielding to one another. This is a biblical concept. </w:t>
      </w:r>
    </w:p>
    <w:p w14:paraId="43858F36" w14:textId="77777777" w:rsidR="00C013F2" w:rsidRPr="00C013F2" w:rsidRDefault="00C013F2" w:rsidP="00C013F2">
      <w:pPr>
        <w:spacing w:line="276" w:lineRule="auto"/>
        <w:rPr>
          <w:rFonts w:ascii="Calibri" w:hAnsi="Calibri"/>
        </w:rPr>
      </w:pPr>
    </w:p>
    <w:p w14:paraId="75D3F16A" w14:textId="77777777" w:rsidR="00C013F2" w:rsidRPr="00C013F2" w:rsidRDefault="00C013F2" w:rsidP="00C013F2">
      <w:pPr>
        <w:spacing w:line="276" w:lineRule="auto"/>
        <w:rPr>
          <w:rFonts w:ascii="Calibri" w:hAnsi="Calibri"/>
        </w:rPr>
      </w:pPr>
      <w:r w:rsidRPr="00C013F2">
        <w:rPr>
          <w:rFonts w:ascii="Calibri" w:hAnsi="Calibri"/>
        </w:rPr>
        <w:t xml:space="preserve">I’m going to tell you, this works in every relationship. It will work in your friendships. It will work in your extended family relationships. But it certainly works in the home in a marriage. Are we yielding? </w:t>
      </w:r>
    </w:p>
    <w:p w14:paraId="5EE177CD" w14:textId="77777777" w:rsidR="00C013F2" w:rsidRPr="00C013F2" w:rsidRDefault="00C013F2" w:rsidP="00C013F2">
      <w:pPr>
        <w:spacing w:line="276" w:lineRule="auto"/>
        <w:rPr>
          <w:rFonts w:ascii="Calibri" w:hAnsi="Calibri"/>
        </w:rPr>
      </w:pPr>
    </w:p>
    <w:p w14:paraId="0ABDDCE6" w14:textId="36FD4A3E" w:rsidR="00C013F2" w:rsidRPr="00C013F2" w:rsidRDefault="00C013F2" w:rsidP="00C013F2">
      <w:pPr>
        <w:spacing w:line="276" w:lineRule="auto"/>
        <w:rPr>
          <w:rFonts w:ascii="Calibri" w:hAnsi="Calibri"/>
        </w:rPr>
      </w:pPr>
      <w:r w:rsidRPr="00C013F2">
        <w:rPr>
          <w:rFonts w:ascii="Calibri" w:hAnsi="Calibri"/>
        </w:rPr>
        <w:lastRenderedPageBreak/>
        <w:t>In another translation</w:t>
      </w:r>
      <w:r w:rsidR="00397B66">
        <w:rPr>
          <w:rFonts w:ascii="Calibri" w:hAnsi="Calibri"/>
        </w:rPr>
        <w:t xml:space="preserve"> of</w:t>
      </w:r>
      <w:r w:rsidRPr="00C013F2">
        <w:rPr>
          <w:rFonts w:ascii="Calibri" w:hAnsi="Calibri"/>
        </w:rPr>
        <w:t xml:space="preserve"> the same verse</w:t>
      </w:r>
      <w:r w:rsidR="00397B66">
        <w:rPr>
          <w:rFonts w:ascii="Calibri" w:hAnsi="Calibri"/>
        </w:rPr>
        <w:t xml:space="preserve">, </w:t>
      </w:r>
      <w:r w:rsidRPr="00C013F2">
        <w:rPr>
          <w:rFonts w:ascii="Calibri" w:hAnsi="Calibri"/>
        </w:rPr>
        <w:t xml:space="preserve">Ephesians 5:21, the word is translated “submit.” Submit is actually a really good word, but it has a lot of negative connotations. A lot of people hear the word “submit” and they think negative. When I think of submit, I think of wrestling. I think of headlocks, body slams, cage matches, and things like that. That's not what the apostle is talking about. He's really talking about yielding to one another. To submit means to consider your deal to be more important than my deal. That's what it is to yield to one another. </w:t>
      </w:r>
    </w:p>
    <w:p w14:paraId="30D02CD6" w14:textId="77777777" w:rsidR="00C013F2" w:rsidRPr="00C013F2" w:rsidRDefault="00C013F2" w:rsidP="00C013F2">
      <w:pPr>
        <w:spacing w:line="276" w:lineRule="auto"/>
        <w:rPr>
          <w:rFonts w:ascii="Calibri" w:hAnsi="Calibri"/>
        </w:rPr>
      </w:pPr>
    </w:p>
    <w:p w14:paraId="3D54D9F2" w14:textId="77777777" w:rsidR="00C013F2" w:rsidRPr="00C013F2" w:rsidRDefault="00C013F2" w:rsidP="00C013F2">
      <w:pPr>
        <w:spacing w:line="276" w:lineRule="auto"/>
        <w:rPr>
          <w:rFonts w:ascii="Calibri" w:hAnsi="Calibri"/>
        </w:rPr>
      </w:pPr>
      <w:r w:rsidRPr="00C013F2">
        <w:rPr>
          <w:rFonts w:ascii="Calibri" w:hAnsi="Calibri"/>
        </w:rPr>
        <w:t xml:space="preserve">How do we begin to do that? I think most of us would say today, “That makes sense to me, Pastor, that to have a great marriage I need to yield. That makes sense. But how does that work?” </w:t>
      </w:r>
    </w:p>
    <w:p w14:paraId="7B39E856" w14:textId="77777777" w:rsidR="00C013F2" w:rsidRPr="00C013F2" w:rsidRDefault="00C013F2" w:rsidP="00C013F2">
      <w:pPr>
        <w:spacing w:line="276" w:lineRule="auto"/>
        <w:rPr>
          <w:rFonts w:ascii="Calibri" w:hAnsi="Calibri"/>
        </w:rPr>
      </w:pPr>
    </w:p>
    <w:p w14:paraId="779319C2" w14:textId="77777777" w:rsidR="00C013F2" w:rsidRPr="00C013F2" w:rsidRDefault="00C013F2" w:rsidP="00C013F2">
      <w:pPr>
        <w:spacing w:line="276" w:lineRule="auto"/>
        <w:rPr>
          <w:rFonts w:ascii="Calibri" w:hAnsi="Calibri"/>
        </w:rPr>
      </w:pPr>
      <w:r w:rsidRPr="00C013F2">
        <w:rPr>
          <w:rFonts w:ascii="Calibri" w:hAnsi="Calibri"/>
        </w:rPr>
        <w:t>I love Ephesians 5 because right before the apostle gets to the section about marriage, he talks about the Holy Spirit. If there's ever a question as to how we could live and have a successful marriage, the answer is here in Ephesians 5:18.</w:t>
      </w:r>
    </w:p>
    <w:p w14:paraId="615024AE" w14:textId="77777777" w:rsidR="00C013F2" w:rsidRPr="00C013F2" w:rsidRDefault="00C013F2" w:rsidP="00C013F2">
      <w:pPr>
        <w:spacing w:line="276" w:lineRule="auto"/>
        <w:rPr>
          <w:rFonts w:ascii="Calibri" w:hAnsi="Calibri"/>
        </w:rPr>
      </w:pPr>
    </w:p>
    <w:p w14:paraId="5A9C1521" w14:textId="77777777" w:rsidR="00C013F2" w:rsidRPr="00C013F2" w:rsidRDefault="00C013F2" w:rsidP="00C013F2">
      <w:pPr>
        <w:spacing w:line="276" w:lineRule="auto"/>
        <w:rPr>
          <w:rFonts w:ascii="Calibri" w:hAnsi="Calibri"/>
        </w:rPr>
      </w:pPr>
      <w:r w:rsidRPr="00C013F2">
        <w:rPr>
          <w:rFonts w:ascii="Calibri" w:hAnsi="Calibri"/>
        </w:rPr>
        <w:t>“Do not get drunk on wine, which leads to debauchery. Instead, be filled with the Spirit” (Ephesians 5:18).</w:t>
      </w:r>
    </w:p>
    <w:p w14:paraId="30E37EBD" w14:textId="77777777" w:rsidR="00C013F2" w:rsidRPr="00C013F2" w:rsidRDefault="00C013F2" w:rsidP="00C013F2">
      <w:pPr>
        <w:spacing w:line="276" w:lineRule="auto"/>
        <w:rPr>
          <w:rFonts w:ascii="Calibri" w:hAnsi="Calibri"/>
        </w:rPr>
      </w:pPr>
    </w:p>
    <w:p w14:paraId="2281D3C8" w14:textId="7598890C" w:rsidR="00C013F2" w:rsidRPr="00C013F2" w:rsidRDefault="00C013F2" w:rsidP="00C013F2">
      <w:pPr>
        <w:spacing w:line="276" w:lineRule="auto"/>
        <w:rPr>
          <w:rFonts w:ascii="Calibri" w:hAnsi="Calibri"/>
        </w:rPr>
      </w:pPr>
      <w:r w:rsidRPr="00C013F2">
        <w:rPr>
          <w:rFonts w:ascii="Calibri" w:hAnsi="Calibri"/>
        </w:rPr>
        <w:t xml:space="preserve">If you're going to have a successful marriage, you need the Holy Spirit. You need the Spirit of God doing something in your heart, in your mind, and in your life that you can't do by yourself. Because if two people are going to build one marriage, you need God. You need the Holy Spirit, who is the divine power source of God, to enable you to yield to somebody else. </w:t>
      </w:r>
    </w:p>
    <w:p w14:paraId="69A65F31" w14:textId="77777777" w:rsidR="00C013F2" w:rsidRPr="00C013F2" w:rsidRDefault="00C013F2" w:rsidP="00C013F2">
      <w:pPr>
        <w:spacing w:line="276" w:lineRule="auto"/>
        <w:rPr>
          <w:rFonts w:ascii="Calibri" w:hAnsi="Calibri"/>
        </w:rPr>
      </w:pPr>
    </w:p>
    <w:p w14:paraId="2E9EDC34" w14:textId="77777777" w:rsidR="00C013F2" w:rsidRPr="00C013F2" w:rsidRDefault="00C013F2" w:rsidP="00C013F2">
      <w:pPr>
        <w:spacing w:line="276" w:lineRule="auto"/>
        <w:rPr>
          <w:rFonts w:ascii="Calibri" w:hAnsi="Calibri"/>
        </w:rPr>
      </w:pPr>
      <w:r w:rsidRPr="00C013F2">
        <w:rPr>
          <w:rFonts w:ascii="Calibri" w:hAnsi="Calibri"/>
        </w:rPr>
        <w:t xml:space="preserve">Here’s the problem. Every one of us has a propensity to be selfish. We all have our own opinions. We all have our own ideas. We all have our own preferences. How can I submit to her when I really love myself? I need the Holy Spirit. That's what I need. </w:t>
      </w:r>
    </w:p>
    <w:p w14:paraId="1F7284F8" w14:textId="77777777" w:rsidR="00C013F2" w:rsidRPr="00C013F2" w:rsidRDefault="00C013F2" w:rsidP="00C013F2">
      <w:pPr>
        <w:spacing w:line="276" w:lineRule="auto"/>
        <w:rPr>
          <w:rFonts w:ascii="Calibri" w:hAnsi="Calibri"/>
        </w:rPr>
      </w:pPr>
    </w:p>
    <w:p w14:paraId="0763DBEA" w14:textId="77777777" w:rsidR="00C013F2" w:rsidRPr="00C013F2" w:rsidRDefault="00C013F2" w:rsidP="00C013F2">
      <w:pPr>
        <w:spacing w:line="276" w:lineRule="auto"/>
        <w:rPr>
          <w:rFonts w:ascii="Calibri" w:hAnsi="Calibri"/>
          <w:b/>
          <w:bCs/>
          <w:i/>
          <w:iCs/>
        </w:rPr>
      </w:pPr>
      <w:r w:rsidRPr="00C013F2">
        <w:rPr>
          <w:rFonts w:ascii="Calibri" w:hAnsi="Calibri"/>
          <w:b/>
          <w:bCs/>
          <w:i/>
          <w:iCs/>
        </w:rPr>
        <w:t>YIELDING MEANS THAT I…</w:t>
      </w:r>
    </w:p>
    <w:p w14:paraId="1CF84DDE" w14:textId="77777777" w:rsidR="00C013F2" w:rsidRPr="00C013F2" w:rsidRDefault="00C013F2" w:rsidP="00C013F2">
      <w:pPr>
        <w:spacing w:line="276" w:lineRule="auto"/>
        <w:rPr>
          <w:rFonts w:ascii="Calibri" w:hAnsi="Calibri"/>
        </w:rPr>
      </w:pPr>
    </w:p>
    <w:p w14:paraId="7CCFF76A" w14:textId="77777777" w:rsidR="00C013F2" w:rsidRPr="00C013F2" w:rsidRDefault="00C013F2" w:rsidP="00C013F2">
      <w:pPr>
        <w:spacing w:line="276" w:lineRule="auto"/>
        <w:rPr>
          <w:rFonts w:ascii="Calibri" w:hAnsi="Calibri"/>
          <w:b/>
          <w:bCs/>
        </w:rPr>
      </w:pPr>
      <w:r w:rsidRPr="00C013F2">
        <w:rPr>
          <w:rFonts w:ascii="Calibri" w:hAnsi="Calibri"/>
          <w:b/>
          <w:bCs/>
        </w:rPr>
        <w:t>1. </w:t>
      </w:r>
      <w:r w:rsidRPr="00C013F2">
        <w:rPr>
          <w:rFonts w:ascii="Calibri" w:hAnsi="Calibri"/>
          <w:b/>
          <w:bCs/>
          <w:u w:val="single"/>
        </w:rPr>
        <w:t>LOVE</w:t>
      </w:r>
      <w:r w:rsidRPr="00C013F2">
        <w:rPr>
          <w:rFonts w:ascii="Calibri" w:hAnsi="Calibri"/>
          <w:b/>
          <w:bCs/>
        </w:rPr>
        <w:t> MY WIFE</w:t>
      </w:r>
    </w:p>
    <w:p w14:paraId="51539F6F" w14:textId="77777777" w:rsidR="00C013F2" w:rsidRPr="00C013F2" w:rsidRDefault="00C013F2" w:rsidP="00C013F2">
      <w:pPr>
        <w:spacing w:line="276" w:lineRule="auto"/>
        <w:rPr>
          <w:rFonts w:ascii="Calibri" w:hAnsi="Calibri"/>
        </w:rPr>
      </w:pPr>
    </w:p>
    <w:p w14:paraId="10183DF8" w14:textId="677E5400" w:rsidR="00C013F2" w:rsidRPr="00C013F2" w:rsidRDefault="00C013F2" w:rsidP="00C013F2">
      <w:pPr>
        <w:spacing w:line="276" w:lineRule="auto"/>
        <w:rPr>
          <w:rFonts w:ascii="Calibri" w:hAnsi="Calibri"/>
        </w:rPr>
      </w:pPr>
      <w:r w:rsidRPr="00C013F2">
        <w:rPr>
          <w:rFonts w:ascii="Calibri" w:hAnsi="Calibri"/>
        </w:rPr>
        <w:t>In Ephesians 5:20 and following, Paul gives a word to the husbands. I’ll talk to the men for just a minute, then I’ll talk to the ladies because that’s the way the passage is outlined. I think it’s interesting that Paul gives eight verses in the Bible to the men about how to submit to their wives and he only gives three verses to the women about how to submit to their husbands. Some have said men don’t listen. I don’t know</w:t>
      </w:r>
      <w:r w:rsidR="00397B66">
        <w:rPr>
          <w:rFonts w:ascii="Calibri" w:hAnsi="Calibri"/>
        </w:rPr>
        <w:t xml:space="preserve"> if that’s true</w:t>
      </w:r>
      <w:r w:rsidRPr="00C013F2">
        <w:rPr>
          <w:rFonts w:ascii="Calibri" w:hAnsi="Calibri"/>
        </w:rPr>
        <w:t>.</w:t>
      </w:r>
    </w:p>
    <w:p w14:paraId="0D0E0201" w14:textId="77777777" w:rsidR="00C013F2" w:rsidRPr="00C013F2" w:rsidRDefault="00C013F2" w:rsidP="00C013F2">
      <w:pPr>
        <w:spacing w:line="276" w:lineRule="auto"/>
        <w:rPr>
          <w:rFonts w:ascii="Calibri" w:hAnsi="Calibri"/>
        </w:rPr>
      </w:pPr>
    </w:p>
    <w:p w14:paraId="0DBF9F0D" w14:textId="77777777" w:rsidR="00397B66" w:rsidRDefault="00C013F2" w:rsidP="00C013F2">
      <w:pPr>
        <w:spacing w:line="276" w:lineRule="auto"/>
        <w:rPr>
          <w:rFonts w:ascii="Calibri" w:hAnsi="Calibri"/>
        </w:rPr>
      </w:pPr>
      <w:r w:rsidRPr="00C013F2">
        <w:rPr>
          <w:rFonts w:ascii="Calibri" w:hAnsi="Calibri"/>
        </w:rPr>
        <w:lastRenderedPageBreak/>
        <w:t xml:space="preserve">Let me talk to my single people for a minute. Here's how you love. Here's how you love your wife. Here's how you love your husband. You're like, “I'm not married. I don't have a date.” You can love the spouse that you will one day have by how you respond and act today. You're loving him, you're loving her, even though you don't know who they are now by the way that you date, the way that you act, the way you prepare yourself. </w:t>
      </w:r>
    </w:p>
    <w:p w14:paraId="010419A7" w14:textId="77777777" w:rsidR="00397B66" w:rsidRDefault="00397B66" w:rsidP="00C013F2">
      <w:pPr>
        <w:spacing w:line="276" w:lineRule="auto"/>
        <w:rPr>
          <w:rFonts w:ascii="Calibri" w:hAnsi="Calibri"/>
        </w:rPr>
      </w:pPr>
    </w:p>
    <w:p w14:paraId="18BCDA44" w14:textId="77777777" w:rsidR="00397B66" w:rsidRDefault="00C013F2" w:rsidP="00C013F2">
      <w:pPr>
        <w:spacing w:line="276" w:lineRule="auto"/>
        <w:rPr>
          <w:rFonts w:ascii="Calibri" w:hAnsi="Calibri"/>
        </w:rPr>
      </w:pPr>
      <w:r w:rsidRPr="00C013F2">
        <w:rPr>
          <w:rFonts w:ascii="Calibri" w:hAnsi="Calibri"/>
        </w:rPr>
        <w:t>A lot of marriages today are hurting because of all the baggage that was dragged into the marriage from previous relationships, previous problem choices that we made back in the day. “I thought I was just being single, doing my own thing, just having fun.” Then all of a sudden, we start dragging all these problems into the marriage.</w:t>
      </w:r>
    </w:p>
    <w:p w14:paraId="5AC43E4C" w14:textId="77777777" w:rsidR="00397B66" w:rsidRDefault="00397B66" w:rsidP="00C013F2">
      <w:pPr>
        <w:spacing w:line="276" w:lineRule="auto"/>
        <w:rPr>
          <w:rFonts w:ascii="Calibri" w:hAnsi="Calibri"/>
        </w:rPr>
      </w:pPr>
    </w:p>
    <w:p w14:paraId="6D6F8899" w14:textId="3596BDCB" w:rsidR="00C013F2" w:rsidRPr="00C013F2" w:rsidRDefault="00C013F2" w:rsidP="00C013F2">
      <w:pPr>
        <w:spacing w:line="276" w:lineRule="auto"/>
        <w:rPr>
          <w:rFonts w:ascii="Calibri" w:hAnsi="Calibri"/>
        </w:rPr>
      </w:pPr>
      <w:r w:rsidRPr="00C013F2">
        <w:rPr>
          <w:rFonts w:ascii="Calibri" w:hAnsi="Calibri"/>
        </w:rPr>
        <w:t>Single people</w:t>
      </w:r>
      <w:r w:rsidR="00397B66">
        <w:rPr>
          <w:rFonts w:ascii="Calibri" w:hAnsi="Calibri"/>
        </w:rPr>
        <w:t>,</w:t>
      </w:r>
      <w:r w:rsidRPr="00C013F2">
        <w:rPr>
          <w:rFonts w:ascii="Calibri" w:hAnsi="Calibri"/>
        </w:rPr>
        <w:t xml:space="preserve"> get ready for what God may do in your life by loving your spouse even before they're your spouse. That’s going to set you up for success. </w:t>
      </w:r>
    </w:p>
    <w:p w14:paraId="6AD8442D" w14:textId="77777777" w:rsidR="00C013F2" w:rsidRPr="00C013F2" w:rsidRDefault="00C013F2" w:rsidP="00C013F2">
      <w:pPr>
        <w:spacing w:line="276" w:lineRule="auto"/>
        <w:rPr>
          <w:rFonts w:ascii="Calibri" w:hAnsi="Calibri"/>
        </w:rPr>
      </w:pPr>
    </w:p>
    <w:p w14:paraId="05BC5016" w14:textId="77777777" w:rsidR="00C013F2" w:rsidRPr="00C013F2" w:rsidRDefault="00C013F2" w:rsidP="00C013F2">
      <w:pPr>
        <w:spacing w:line="276" w:lineRule="auto"/>
        <w:rPr>
          <w:rFonts w:ascii="Calibri" w:hAnsi="Calibri"/>
        </w:rPr>
      </w:pPr>
      <w:r w:rsidRPr="00C013F2">
        <w:rPr>
          <w:rFonts w:ascii="Calibri" w:hAnsi="Calibri"/>
        </w:rPr>
        <w:t>“Husbands, </w:t>
      </w:r>
      <w:r w:rsidRPr="00C013F2">
        <w:rPr>
          <w:rFonts w:ascii="Calibri" w:hAnsi="Calibri"/>
          <w:u w:val="single"/>
        </w:rPr>
        <w:t>love</w:t>
      </w:r>
      <w:r w:rsidRPr="00C013F2">
        <w:rPr>
          <w:rFonts w:ascii="Calibri" w:hAnsi="Calibri"/>
        </w:rPr>
        <w:t xml:space="preserve"> your wives, just as Christ loved the church and gave himself up for her to make her holy, cleansing her by the washing with water through the word, and to present her to himself as a radiant church, without stain or wrinkle or any other blemish, but holy and blameless. In this same way, </w:t>
      </w:r>
      <w:proofErr w:type="gramStart"/>
      <w:r w:rsidRPr="00C013F2">
        <w:rPr>
          <w:rFonts w:ascii="Calibri" w:hAnsi="Calibri"/>
        </w:rPr>
        <w:t>husbands</w:t>
      </w:r>
      <w:proofErr w:type="gramEnd"/>
      <w:r w:rsidRPr="00C013F2">
        <w:rPr>
          <w:rFonts w:ascii="Calibri" w:hAnsi="Calibri"/>
        </w:rPr>
        <w:t xml:space="preserve"> ought to </w:t>
      </w:r>
      <w:r w:rsidRPr="00C013F2">
        <w:rPr>
          <w:rFonts w:ascii="Calibri" w:hAnsi="Calibri"/>
          <w:u w:val="single"/>
        </w:rPr>
        <w:t>love</w:t>
      </w:r>
      <w:r w:rsidRPr="00C013F2">
        <w:rPr>
          <w:rFonts w:ascii="Calibri" w:hAnsi="Calibri"/>
        </w:rPr>
        <w:t> their wives as their own bodies. He who </w:t>
      </w:r>
      <w:r w:rsidRPr="00C013F2">
        <w:rPr>
          <w:rFonts w:ascii="Calibri" w:hAnsi="Calibri"/>
          <w:u w:val="single"/>
        </w:rPr>
        <w:t>loves</w:t>
      </w:r>
      <w:r w:rsidRPr="00C013F2">
        <w:rPr>
          <w:rFonts w:ascii="Calibri" w:hAnsi="Calibri"/>
        </w:rPr>
        <w:t> his wife </w:t>
      </w:r>
      <w:r w:rsidRPr="00C013F2">
        <w:rPr>
          <w:rFonts w:ascii="Calibri" w:hAnsi="Calibri"/>
          <w:u w:val="single"/>
        </w:rPr>
        <w:t>loves</w:t>
      </w:r>
      <w:r w:rsidRPr="00C013F2">
        <w:rPr>
          <w:rFonts w:ascii="Calibri" w:hAnsi="Calibri"/>
        </w:rPr>
        <w:t xml:space="preserve"> himself. After all, no one ever hated his own body, but he feeds and cares for it, just as Christ does the church–for we are members of his body. ‘For this reason a man will leave his father and mother and be united to his wife, and the two will become one flesh’ </w:t>
      </w:r>
      <w:r w:rsidRPr="00C013F2">
        <w:rPr>
          <w:rFonts w:ascii="Calibri" w:hAnsi="Calibri"/>
          <w:i/>
          <w:iCs/>
        </w:rPr>
        <w:t>(which is what Genesis 2:24 said).</w:t>
      </w:r>
      <w:r w:rsidRPr="00C013F2">
        <w:rPr>
          <w:rFonts w:ascii="Calibri" w:hAnsi="Calibri"/>
        </w:rPr>
        <w:t xml:space="preserve"> This is a profound mystery–but I am talking about Christ and the church” (Ephesians 5:25-32).</w:t>
      </w:r>
    </w:p>
    <w:p w14:paraId="24591876" w14:textId="77777777" w:rsidR="00C013F2" w:rsidRPr="00C013F2" w:rsidRDefault="00C013F2" w:rsidP="00C013F2">
      <w:pPr>
        <w:spacing w:line="276" w:lineRule="auto"/>
        <w:rPr>
          <w:rFonts w:ascii="Calibri" w:hAnsi="Calibri"/>
        </w:rPr>
      </w:pPr>
    </w:p>
    <w:p w14:paraId="090C30C0" w14:textId="77777777" w:rsidR="00C013F2" w:rsidRPr="00C013F2" w:rsidRDefault="00C013F2" w:rsidP="00C013F2">
      <w:pPr>
        <w:spacing w:line="276" w:lineRule="auto"/>
        <w:rPr>
          <w:rFonts w:ascii="Calibri" w:hAnsi="Calibri"/>
        </w:rPr>
      </w:pPr>
      <w:r w:rsidRPr="00C013F2">
        <w:rPr>
          <w:rFonts w:ascii="Calibri" w:hAnsi="Calibri"/>
        </w:rPr>
        <w:t xml:space="preserve">Marriage is a divine mystery in some ways. Christ and the church is a divine mystery. </w:t>
      </w:r>
    </w:p>
    <w:p w14:paraId="33B6ECF9" w14:textId="77777777" w:rsidR="00C013F2" w:rsidRPr="00C013F2" w:rsidRDefault="00C013F2" w:rsidP="00C013F2">
      <w:pPr>
        <w:spacing w:line="276" w:lineRule="auto"/>
        <w:rPr>
          <w:rFonts w:ascii="Calibri" w:hAnsi="Calibri"/>
        </w:rPr>
      </w:pPr>
    </w:p>
    <w:p w14:paraId="0BADE148" w14:textId="77777777" w:rsidR="00C013F2" w:rsidRPr="00C013F2" w:rsidRDefault="00C013F2" w:rsidP="00C013F2">
      <w:pPr>
        <w:spacing w:line="276" w:lineRule="auto"/>
        <w:rPr>
          <w:rFonts w:ascii="Calibri" w:hAnsi="Calibri"/>
        </w:rPr>
      </w:pPr>
      <w:r w:rsidRPr="00C013F2">
        <w:rPr>
          <w:rFonts w:ascii="Calibri" w:hAnsi="Calibri"/>
        </w:rPr>
        <w:t xml:space="preserve">But how does Christ love the church? The Bible says, “Husbands, love your wife as Christ loved the church.” Christ loved the church with sacrifice, with devotion, with commitment. Paul says that's how you're to love your wife in the same way. If you don't know how to love your wife, look at the example of Jesus Christ. Look at how Jesus has loved us. That's how we ought to love one another, the Bible says. Certainly that's true in the marriage. </w:t>
      </w:r>
    </w:p>
    <w:p w14:paraId="28A82BF3" w14:textId="77777777" w:rsidR="00C013F2" w:rsidRPr="00C013F2" w:rsidRDefault="00C013F2" w:rsidP="00C013F2">
      <w:pPr>
        <w:spacing w:line="276" w:lineRule="auto"/>
        <w:rPr>
          <w:rFonts w:ascii="Calibri" w:hAnsi="Calibri"/>
        </w:rPr>
      </w:pPr>
    </w:p>
    <w:p w14:paraId="56AAC3DF" w14:textId="77777777" w:rsidR="00C013F2" w:rsidRPr="00C013F2" w:rsidRDefault="00C013F2" w:rsidP="00C013F2">
      <w:pPr>
        <w:spacing w:line="276" w:lineRule="auto"/>
        <w:rPr>
          <w:rFonts w:ascii="Calibri" w:hAnsi="Calibri"/>
        </w:rPr>
      </w:pPr>
      <w:r w:rsidRPr="00C013F2">
        <w:rPr>
          <w:rFonts w:ascii="Calibri" w:hAnsi="Calibri"/>
        </w:rPr>
        <w:t xml:space="preserve">Then he goes on and says, “You ought to love your wife as you love your own body.” Most people don't sit around thinking, “I just love my body.” Some of us may. I don't know. The reality is that we spend a lot of time and energy on the body. We focus on the body. </w:t>
      </w:r>
    </w:p>
    <w:p w14:paraId="70291D7F" w14:textId="77777777" w:rsidR="00C013F2" w:rsidRPr="00C013F2" w:rsidRDefault="00C013F2" w:rsidP="00C013F2">
      <w:pPr>
        <w:spacing w:line="276" w:lineRule="auto"/>
        <w:rPr>
          <w:rFonts w:ascii="Calibri" w:hAnsi="Calibri"/>
        </w:rPr>
      </w:pPr>
    </w:p>
    <w:p w14:paraId="745D8905" w14:textId="367508AB" w:rsidR="00C013F2" w:rsidRPr="00C013F2" w:rsidRDefault="00C013F2" w:rsidP="00C013F2">
      <w:pPr>
        <w:spacing w:line="276" w:lineRule="auto"/>
        <w:rPr>
          <w:rFonts w:ascii="Calibri" w:hAnsi="Calibri"/>
        </w:rPr>
      </w:pPr>
      <w:r w:rsidRPr="00C013F2">
        <w:rPr>
          <w:rFonts w:ascii="Calibri" w:hAnsi="Calibri"/>
        </w:rPr>
        <w:lastRenderedPageBreak/>
        <w:t>I'm talking about eating. Who loves to eat? The men are like, “Yeah.” I understand that. You're speaking my language. If your body's hungry, you're going to eat something. If your body is dirty, you're going to bathe. I hope so</w:t>
      </w:r>
      <w:r w:rsidR="00397B66">
        <w:rPr>
          <w:rFonts w:ascii="Calibri" w:hAnsi="Calibri"/>
        </w:rPr>
        <w:t xml:space="preserve">. </w:t>
      </w:r>
      <w:r w:rsidRPr="00C013F2">
        <w:rPr>
          <w:rFonts w:ascii="Calibri" w:hAnsi="Calibri"/>
        </w:rPr>
        <w:t xml:space="preserve">If you're sick, you're going to go to the doctor. I hate going to the doctor. I will do anything to not go to the doctor. It’s bad if I go to the doctor. It's really bad. But sometimes that's necessary. I’m going to take care of the body. </w:t>
      </w:r>
    </w:p>
    <w:p w14:paraId="435E76A2" w14:textId="77777777" w:rsidR="00C013F2" w:rsidRPr="00C013F2" w:rsidRDefault="00C013F2" w:rsidP="00C013F2">
      <w:pPr>
        <w:spacing w:line="276" w:lineRule="auto"/>
        <w:rPr>
          <w:rFonts w:ascii="Calibri" w:hAnsi="Calibri"/>
        </w:rPr>
      </w:pPr>
    </w:p>
    <w:p w14:paraId="19F9FB65" w14:textId="77777777" w:rsidR="00C013F2" w:rsidRPr="00C013F2" w:rsidRDefault="00C013F2" w:rsidP="00C013F2">
      <w:pPr>
        <w:spacing w:line="276" w:lineRule="auto"/>
        <w:rPr>
          <w:rFonts w:ascii="Calibri" w:hAnsi="Calibri"/>
        </w:rPr>
      </w:pPr>
      <w:r w:rsidRPr="00C013F2">
        <w:rPr>
          <w:rFonts w:ascii="Calibri" w:hAnsi="Calibri"/>
        </w:rPr>
        <w:t xml:space="preserve">If I showed up at church and my hair was all funky and hadn't been washed in a week, you'd be like, “What’s wrong with Pastor? He’s not ready to go.” If you went to the office and you didn't brush your teeth for a week, can you imagine that? If you went to a sales appointment in your boxer shorts, that would be weird. You take care of the body. </w:t>
      </w:r>
    </w:p>
    <w:p w14:paraId="262E23AA" w14:textId="77777777" w:rsidR="00C013F2" w:rsidRPr="00C013F2" w:rsidRDefault="00C013F2" w:rsidP="00C013F2">
      <w:pPr>
        <w:spacing w:line="276" w:lineRule="auto"/>
        <w:rPr>
          <w:rFonts w:ascii="Calibri" w:hAnsi="Calibri"/>
        </w:rPr>
      </w:pPr>
    </w:p>
    <w:p w14:paraId="531AFFA8" w14:textId="77777777" w:rsidR="00C013F2" w:rsidRPr="00C013F2" w:rsidRDefault="00C013F2" w:rsidP="00C013F2">
      <w:pPr>
        <w:spacing w:line="276" w:lineRule="auto"/>
        <w:rPr>
          <w:rFonts w:ascii="Calibri" w:hAnsi="Calibri"/>
        </w:rPr>
      </w:pPr>
      <w:r w:rsidRPr="00C013F2">
        <w:rPr>
          <w:rFonts w:ascii="Calibri" w:hAnsi="Calibri"/>
        </w:rPr>
        <w:t xml:space="preserve">The same way you take care of the body is the same way that you love your wife. You pay attention to it. You nurture it. You’re focused on it. It's a priority. If you don't want to take care of your body, there may be something wrong with you. </w:t>
      </w:r>
    </w:p>
    <w:p w14:paraId="4DCEB423" w14:textId="77777777" w:rsidR="00C013F2" w:rsidRPr="00C013F2" w:rsidRDefault="00C013F2" w:rsidP="00C013F2">
      <w:pPr>
        <w:spacing w:line="276" w:lineRule="auto"/>
        <w:rPr>
          <w:rFonts w:ascii="Calibri" w:hAnsi="Calibri"/>
        </w:rPr>
      </w:pPr>
    </w:p>
    <w:p w14:paraId="0DE16FF8" w14:textId="77777777" w:rsidR="00C013F2" w:rsidRPr="00C013F2" w:rsidRDefault="00C013F2" w:rsidP="00C013F2">
      <w:pPr>
        <w:spacing w:line="276" w:lineRule="auto"/>
        <w:rPr>
          <w:rFonts w:ascii="Calibri" w:hAnsi="Calibri"/>
        </w:rPr>
      </w:pPr>
      <w:r w:rsidRPr="00C013F2">
        <w:rPr>
          <w:rFonts w:ascii="Calibri" w:hAnsi="Calibri"/>
        </w:rPr>
        <w:t>Husbands, let's love our wives as Christ loved the church. Let's love our wives like we love our own body.</w:t>
      </w:r>
    </w:p>
    <w:p w14:paraId="1C913AFD" w14:textId="77777777" w:rsidR="00C013F2" w:rsidRPr="00C013F2" w:rsidRDefault="00C013F2" w:rsidP="00C013F2">
      <w:pPr>
        <w:spacing w:line="276" w:lineRule="auto"/>
        <w:rPr>
          <w:rFonts w:ascii="Calibri" w:hAnsi="Calibri"/>
        </w:rPr>
      </w:pPr>
    </w:p>
    <w:p w14:paraId="0A90B0BD" w14:textId="77777777" w:rsidR="00C013F2" w:rsidRPr="00C013F2" w:rsidRDefault="00C013F2" w:rsidP="00C013F2">
      <w:pPr>
        <w:spacing w:line="276" w:lineRule="auto"/>
        <w:rPr>
          <w:rFonts w:ascii="Calibri" w:hAnsi="Calibri"/>
        </w:rPr>
      </w:pPr>
      <w:r w:rsidRPr="00C013F2">
        <w:rPr>
          <w:rFonts w:ascii="Calibri" w:hAnsi="Calibri"/>
        </w:rPr>
        <w:t xml:space="preserve">Sometimes love is conditional. Again, I'm talking to the men here for a minute. It’s easy to feel like my wife is not doing this, so I’m going to withhold my love from her. Sometimes love is very conditional. It's like a negotiator. It’s like a bargaining chip. That's not love. Love is unconditional. Let’s love our wives. Even if your wife is driving you crazy, love her. In fact, you might need to love her more. Love her through the craziness. Love her anyway. Don't be conditional. </w:t>
      </w:r>
    </w:p>
    <w:p w14:paraId="6BD8F84E" w14:textId="77777777" w:rsidR="00C013F2" w:rsidRPr="00C013F2" w:rsidRDefault="00C013F2" w:rsidP="00C013F2">
      <w:pPr>
        <w:spacing w:line="276" w:lineRule="auto"/>
        <w:rPr>
          <w:rFonts w:ascii="Calibri" w:hAnsi="Calibri"/>
        </w:rPr>
      </w:pPr>
    </w:p>
    <w:p w14:paraId="7DBACAA2" w14:textId="23BC1C38" w:rsidR="00C013F2" w:rsidRPr="00C013F2" w:rsidRDefault="00C013F2" w:rsidP="00C013F2">
      <w:pPr>
        <w:spacing w:line="276" w:lineRule="auto"/>
        <w:rPr>
          <w:rFonts w:ascii="Calibri" w:hAnsi="Calibri"/>
        </w:rPr>
      </w:pPr>
      <w:r w:rsidRPr="00C013F2">
        <w:rPr>
          <w:rFonts w:ascii="Calibri" w:hAnsi="Calibri"/>
        </w:rPr>
        <w:t xml:space="preserve">I'm telling you something, church. You have to yield. I know some of you are thinking, “I'm yielding and they're not.” That's not your problem. You focus on what you can do. You can't change him. You can't make her do this. But you can make sure that your life is built on the Person of Jesus Christ and that you're doing what God has called you to do. </w:t>
      </w:r>
    </w:p>
    <w:p w14:paraId="01FCA443" w14:textId="77777777" w:rsidR="00C013F2" w:rsidRPr="00C013F2" w:rsidRDefault="00C013F2" w:rsidP="00C013F2">
      <w:pPr>
        <w:spacing w:line="276" w:lineRule="auto"/>
        <w:rPr>
          <w:rFonts w:ascii="Calibri" w:hAnsi="Calibri"/>
        </w:rPr>
      </w:pPr>
    </w:p>
    <w:p w14:paraId="5436581C" w14:textId="77777777" w:rsidR="00C013F2" w:rsidRPr="00C013F2" w:rsidRDefault="00C013F2" w:rsidP="00C013F2">
      <w:pPr>
        <w:spacing w:line="276" w:lineRule="auto"/>
        <w:rPr>
          <w:rFonts w:ascii="Calibri" w:hAnsi="Calibri"/>
        </w:rPr>
      </w:pPr>
      <w:r w:rsidRPr="00C013F2">
        <w:rPr>
          <w:rFonts w:ascii="Calibri" w:hAnsi="Calibri"/>
        </w:rPr>
        <w:t>A lot of times, God will go ahead and start to use that when you're yielded to Christ and you're yielded to your spouse. If they're not yielded to you or they're not yielded to Christ, God will use your life to inspire that. I'll talk a little bit more about that in just a moment. But you have to yield, even when you don't feel like you're getting the yielding back that you deserve and that you want. Love is unconditional. You cannot survive in a marriage without unconditional love. It just doesn't work.</w:t>
      </w:r>
    </w:p>
    <w:p w14:paraId="43DF05BD" w14:textId="77777777" w:rsidR="00C013F2" w:rsidRPr="00C013F2" w:rsidRDefault="00C013F2" w:rsidP="00C013F2">
      <w:pPr>
        <w:spacing w:line="276" w:lineRule="auto"/>
        <w:rPr>
          <w:rFonts w:ascii="Calibri" w:hAnsi="Calibri"/>
        </w:rPr>
      </w:pPr>
    </w:p>
    <w:p w14:paraId="5DEBECCA" w14:textId="77777777" w:rsidR="00C013F2" w:rsidRPr="00C013F2" w:rsidRDefault="00C013F2" w:rsidP="00C013F2">
      <w:pPr>
        <w:spacing w:line="276" w:lineRule="auto"/>
        <w:rPr>
          <w:rFonts w:ascii="Calibri" w:hAnsi="Calibri"/>
        </w:rPr>
      </w:pPr>
      <w:r w:rsidRPr="00C013F2">
        <w:rPr>
          <w:rFonts w:ascii="Calibri" w:hAnsi="Calibri"/>
        </w:rPr>
        <w:lastRenderedPageBreak/>
        <w:t xml:space="preserve">If your wife is not following you, then it may be because you're not loving her. If you would love your wife, men, in most instances, your wife will follow you. It will happen that way. We have to make her a priority. </w:t>
      </w:r>
    </w:p>
    <w:p w14:paraId="3EE7E603" w14:textId="77777777" w:rsidR="00C013F2" w:rsidRPr="00C013F2" w:rsidRDefault="00C013F2" w:rsidP="00C013F2">
      <w:pPr>
        <w:spacing w:line="276" w:lineRule="auto"/>
        <w:rPr>
          <w:rFonts w:ascii="Calibri" w:hAnsi="Calibri"/>
        </w:rPr>
      </w:pPr>
    </w:p>
    <w:p w14:paraId="616FD8C1" w14:textId="77777777" w:rsidR="00C013F2" w:rsidRPr="00C013F2" w:rsidRDefault="00C013F2" w:rsidP="00C013F2">
      <w:pPr>
        <w:spacing w:line="276" w:lineRule="auto"/>
        <w:rPr>
          <w:rFonts w:ascii="Calibri" w:hAnsi="Calibri"/>
        </w:rPr>
      </w:pPr>
      <w:r w:rsidRPr="00C013F2">
        <w:rPr>
          <w:rFonts w:ascii="Calibri" w:hAnsi="Calibri"/>
        </w:rPr>
        <w:t>I love hobbies. Guys love hobbies. We love fishing, hunting, golf, blowing things up, whatever you're into. But our wife ought to be our highest priority.</w:t>
      </w:r>
    </w:p>
    <w:p w14:paraId="1ADB51E3" w14:textId="77777777" w:rsidR="00C013F2" w:rsidRPr="00C013F2" w:rsidRDefault="00C013F2" w:rsidP="00C013F2">
      <w:pPr>
        <w:spacing w:line="276" w:lineRule="auto"/>
        <w:rPr>
          <w:rFonts w:ascii="Calibri" w:hAnsi="Calibri"/>
        </w:rPr>
      </w:pPr>
    </w:p>
    <w:p w14:paraId="4D6E9D3D" w14:textId="77777777" w:rsidR="00397B66" w:rsidRDefault="00C013F2" w:rsidP="00C013F2">
      <w:pPr>
        <w:spacing w:line="276" w:lineRule="auto"/>
        <w:rPr>
          <w:rFonts w:ascii="Calibri" w:hAnsi="Calibri"/>
        </w:rPr>
      </w:pPr>
      <w:r w:rsidRPr="00C013F2">
        <w:rPr>
          <w:rFonts w:ascii="Calibri" w:hAnsi="Calibri"/>
        </w:rPr>
        <w:t xml:space="preserve">I was talking with a guy the other day. He lives in another state, goes to another church. He was having some marriage problems. He was telling me about his bench press. His bench press was up over 300 pounds. This guy was exploding in his upper body. It was awesome. But he was having some conflict in the home. </w:t>
      </w:r>
    </w:p>
    <w:p w14:paraId="5015AA70" w14:textId="77777777" w:rsidR="00397B66" w:rsidRDefault="00397B66" w:rsidP="00C013F2">
      <w:pPr>
        <w:spacing w:line="276" w:lineRule="auto"/>
        <w:rPr>
          <w:rFonts w:ascii="Calibri" w:hAnsi="Calibri"/>
        </w:rPr>
      </w:pPr>
    </w:p>
    <w:p w14:paraId="6AE128E9" w14:textId="27931191" w:rsidR="00C013F2" w:rsidRPr="00C013F2" w:rsidRDefault="00C013F2" w:rsidP="00C013F2">
      <w:pPr>
        <w:spacing w:line="276" w:lineRule="auto"/>
        <w:rPr>
          <w:rFonts w:ascii="Calibri" w:hAnsi="Calibri"/>
        </w:rPr>
      </w:pPr>
      <w:r w:rsidRPr="00C013F2">
        <w:rPr>
          <w:rFonts w:ascii="Calibri" w:hAnsi="Calibri"/>
        </w:rPr>
        <w:t>I said, “Tell me what's going on.” He told me a little bit about what was happening. He would go to work early in the morning, come home at 6 o'clock, change clothes, go to the gym for somewhere between 2-3 hours. He did this five nights a week and he would get home between 8-9 o'clock in the evening. He would expect a hot meal to be there served for him and he expected to spend some special time with his wife. He couldn't figure out why she was upset.</w:t>
      </w:r>
    </w:p>
    <w:p w14:paraId="5AEB5C5E" w14:textId="77777777" w:rsidR="00C013F2" w:rsidRPr="00C013F2" w:rsidRDefault="00C013F2" w:rsidP="00C013F2">
      <w:pPr>
        <w:spacing w:line="276" w:lineRule="auto"/>
        <w:rPr>
          <w:rFonts w:ascii="Calibri" w:hAnsi="Calibri"/>
        </w:rPr>
      </w:pPr>
    </w:p>
    <w:p w14:paraId="12436761" w14:textId="77777777" w:rsidR="00C013F2" w:rsidRPr="00C013F2" w:rsidRDefault="00C013F2" w:rsidP="00C013F2">
      <w:pPr>
        <w:spacing w:line="276" w:lineRule="auto"/>
        <w:rPr>
          <w:rFonts w:ascii="Calibri" w:hAnsi="Calibri"/>
        </w:rPr>
      </w:pPr>
      <w:r w:rsidRPr="00C013F2">
        <w:rPr>
          <w:rFonts w:ascii="Calibri" w:hAnsi="Calibri"/>
        </w:rPr>
        <w:t>When I inquired a little bit more, he said, “That's her problem.” I had to say, “Timeout. You're not loving your wife. Your hobby of working out, which is an awesome thing, good for you, but it's way out of control. I realize that you're setting personal records on the bench press. But if your wife wants to kill you…”</w:t>
      </w:r>
    </w:p>
    <w:p w14:paraId="3EE1B6ED" w14:textId="77777777" w:rsidR="00C013F2" w:rsidRPr="00C013F2" w:rsidRDefault="00C013F2" w:rsidP="00C013F2">
      <w:pPr>
        <w:spacing w:line="276" w:lineRule="auto"/>
        <w:rPr>
          <w:rFonts w:ascii="Calibri" w:hAnsi="Calibri"/>
        </w:rPr>
      </w:pPr>
    </w:p>
    <w:p w14:paraId="0F8C8B32" w14:textId="77777777" w:rsidR="00397B66" w:rsidRDefault="00C013F2" w:rsidP="00C013F2">
      <w:pPr>
        <w:spacing w:line="276" w:lineRule="auto"/>
        <w:rPr>
          <w:rFonts w:ascii="Calibri" w:hAnsi="Calibri"/>
        </w:rPr>
      </w:pPr>
      <w:r w:rsidRPr="00C013F2">
        <w:rPr>
          <w:rFonts w:ascii="Calibri" w:hAnsi="Calibri"/>
        </w:rPr>
        <w:t xml:space="preserve">You may be a scratch golfer, but if you go home every night, lay your head on the pillow, and you can't sleep because you're so miserable in the marriage, you have to ask yourself, “Are things in balance?” </w:t>
      </w:r>
    </w:p>
    <w:p w14:paraId="1BF049D1" w14:textId="77777777" w:rsidR="00397B66" w:rsidRDefault="00397B66" w:rsidP="00C013F2">
      <w:pPr>
        <w:spacing w:line="276" w:lineRule="auto"/>
        <w:rPr>
          <w:rFonts w:ascii="Calibri" w:hAnsi="Calibri"/>
        </w:rPr>
      </w:pPr>
    </w:p>
    <w:p w14:paraId="74336EE5" w14:textId="1DC4A4BB" w:rsidR="00C013F2" w:rsidRPr="00C013F2" w:rsidRDefault="00C013F2" w:rsidP="00C013F2">
      <w:pPr>
        <w:spacing w:line="276" w:lineRule="auto"/>
        <w:rPr>
          <w:rFonts w:ascii="Calibri" w:hAnsi="Calibri"/>
        </w:rPr>
      </w:pPr>
      <w:r w:rsidRPr="00C013F2">
        <w:rPr>
          <w:rFonts w:ascii="Calibri" w:hAnsi="Calibri"/>
        </w:rPr>
        <w:t>I hope you have some hobbies. But the greatest joy in your life outside of Jesus Christ should be to be with your spouse. Sometimes we let all this other stuff come in and invade and take over. Don’t let anything take the place of your wife. No other objectives should do so.</w:t>
      </w:r>
    </w:p>
    <w:p w14:paraId="74324E5C" w14:textId="77777777" w:rsidR="00C013F2" w:rsidRPr="00C013F2" w:rsidRDefault="00C013F2" w:rsidP="00C013F2">
      <w:pPr>
        <w:spacing w:line="276" w:lineRule="auto"/>
        <w:rPr>
          <w:rFonts w:ascii="Calibri" w:hAnsi="Calibri"/>
        </w:rPr>
      </w:pPr>
    </w:p>
    <w:p w14:paraId="48F51356" w14:textId="77777777" w:rsidR="00C013F2" w:rsidRPr="00C013F2" w:rsidRDefault="00C013F2" w:rsidP="00C013F2">
      <w:pPr>
        <w:spacing w:line="276" w:lineRule="auto"/>
        <w:rPr>
          <w:rFonts w:ascii="Calibri" w:hAnsi="Calibri"/>
        </w:rPr>
      </w:pPr>
      <w:r w:rsidRPr="00C013F2">
        <w:rPr>
          <w:rFonts w:ascii="Calibri" w:hAnsi="Calibri"/>
        </w:rPr>
        <w:t>We could love our wives by having squad goals, goals in the marriage.</w:t>
      </w:r>
    </w:p>
    <w:p w14:paraId="7CF3A414" w14:textId="77777777" w:rsidR="00C013F2" w:rsidRPr="00C013F2" w:rsidRDefault="00C013F2" w:rsidP="00C013F2">
      <w:pPr>
        <w:spacing w:line="276" w:lineRule="auto"/>
        <w:rPr>
          <w:rFonts w:ascii="Calibri" w:hAnsi="Calibri"/>
        </w:rPr>
      </w:pPr>
    </w:p>
    <w:p w14:paraId="29EA8B4D" w14:textId="77777777" w:rsidR="00C013F2" w:rsidRPr="00C013F2" w:rsidRDefault="00C013F2" w:rsidP="00C013F2">
      <w:pPr>
        <w:spacing w:line="276" w:lineRule="auto"/>
        <w:rPr>
          <w:rFonts w:ascii="Calibri" w:hAnsi="Calibri"/>
        </w:rPr>
      </w:pPr>
      <w:r w:rsidRPr="00C013F2">
        <w:rPr>
          <w:rFonts w:ascii="Calibri" w:hAnsi="Calibri"/>
        </w:rPr>
        <w:t>Gena and I have worked on this. We've been married almost 20 years. There are goals that she has and goals that I have. We talk about them and then they become our goals. When I reach a goal, she reaches a goal. When she reaches a goal, I reach a goal. We're working together. It feels like my goals are not just my goals; they're our goals. Loving each other.</w:t>
      </w:r>
    </w:p>
    <w:p w14:paraId="25EEE284" w14:textId="77777777" w:rsidR="00C013F2" w:rsidRPr="00C013F2" w:rsidRDefault="00C013F2" w:rsidP="00C013F2">
      <w:pPr>
        <w:spacing w:line="276" w:lineRule="auto"/>
        <w:rPr>
          <w:rFonts w:ascii="Calibri" w:hAnsi="Calibri"/>
        </w:rPr>
      </w:pPr>
    </w:p>
    <w:p w14:paraId="587497C0" w14:textId="77777777" w:rsidR="00C013F2" w:rsidRPr="00C013F2" w:rsidRDefault="00C013F2" w:rsidP="00C013F2">
      <w:pPr>
        <w:spacing w:line="276" w:lineRule="auto"/>
        <w:rPr>
          <w:rFonts w:ascii="Calibri" w:hAnsi="Calibri"/>
        </w:rPr>
      </w:pPr>
      <w:r w:rsidRPr="00C013F2">
        <w:rPr>
          <w:rFonts w:ascii="Calibri" w:hAnsi="Calibri"/>
        </w:rPr>
        <w:t xml:space="preserve">Do you have squad goals in the marriage? </w:t>
      </w:r>
    </w:p>
    <w:p w14:paraId="0BEE8AA1" w14:textId="77777777" w:rsidR="00C013F2" w:rsidRPr="00C013F2" w:rsidRDefault="00C013F2" w:rsidP="00C013F2">
      <w:pPr>
        <w:spacing w:line="276" w:lineRule="auto"/>
        <w:rPr>
          <w:rFonts w:ascii="Calibri" w:hAnsi="Calibri"/>
        </w:rPr>
      </w:pPr>
    </w:p>
    <w:p w14:paraId="5948E8DA" w14:textId="6C4C8D06" w:rsidR="00C013F2" w:rsidRPr="00C013F2" w:rsidRDefault="00C013F2" w:rsidP="00C013F2">
      <w:pPr>
        <w:spacing w:line="276" w:lineRule="auto"/>
        <w:rPr>
          <w:rFonts w:ascii="Calibri" w:hAnsi="Calibri"/>
        </w:rPr>
      </w:pPr>
      <w:r w:rsidRPr="00C013F2">
        <w:rPr>
          <w:rFonts w:ascii="Calibri" w:hAnsi="Calibri"/>
        </w:rPr>
        <w:t xml:space="preserve">Men, are you loving your wife tenderly and gently? I think most men get the concept I need to be a provider for my family. I need to protect my family. Most men are like, “I get that. That resonates with me.” But men, you have to be tender too. You have to be gentle. You can't just be a warrior all the time. There's a time when you have to listen. There's a time when you have to love. There's a time when you have to talk softly and gently. There's a time when you have to be patient. There's a time when your wife needs you to be strong for the family, but she needs you to be tender too. You have to be both. That's what yielding is about. When you're that tender side, you're holding up the yield sign. Marriage is a great partnership, not a dictatorship. </w:t>
      </w:r>
    </w:p>
    <w:p w14:paraId="7F218443" w14:textId="77777777" w:rsidR="00397B66" w:rsidRDefault="00397B66" w:rsidP="00C013F2">
      <w:pPr>
        <w:spacing w:line="276" w:lineRule="auto"/>
        <w:rPr>
          <w:rFonts w:ascii="Calibri" w:hAnsi="Calibri"/>
        </w:rPr>
      </w:pPr>
    </w:p>
    <w:p w14:paraId="3A4844C7" w14:textId="65AB7E84" w:rsidR="00C013F2" w:rsidRPr="00C013F2" w:rsidRDefault="00C013F2" w:rsidP="00C013F2">
      <w:pPr>
        <w:spacing w:line="276" w:lineRule="auto"/>
        <w:rPr>
          <w:rFonts w:ascii="Calibri" w:hAnsi="Calibri"/>
          <w:b/>
          <w:bCs/>
        </w:rPr>
      </w:pPr>
      <w:r w:rsidRPr="00C013F2">
        <w:rPr>
          <w:rFonts w:ascii="Calibri" w:hAnsi="Calibri"/>
          <w:b/>
          <w:bCs/>
        </w:rPr>
        <w:t>2. </w:t>
      </w:r>
      <w:r w:rsidRPr="00C013F2">
        <w:rPr>
          <w:rFonts w:ascii="Calibri" w:hAnsi="Calibri"/>
          <w:b/>
          <w:bCs/>
          <w:u w:val="single"/>
        </w:rPr>
        <w:t>FOLLOW</w:t>
      </w:r>
      <w:r w:rsidRPr="00C013F2">
        <w:rPr>
          <w:rFonts w:ascii="Calibri" w:hAnsi="Calibri"/>
          <w:b/>
          <w:bCs/>
        </w:rPr>
        <w:t> MY HUSBAND</w:t>
      </w:r>
    </w:p>
    <w:p w14:paraId="0183520D" w14:textId="77777777" w:rsidR="00C013F2" w:rsidRPr="00C013F2" w:rsidRDefault="00C013F2" w:rsidP="00C013F2">
      <w:pPr>
        <w:spacing w:line="276" w:lineRule="auto"/>
        <w:rPr>
          <w:rFonts w:ascii="Calibri" w:hAnsi="Calibri"/>
        </w:rPr>
      </w:pPr>
    </w:p>
    <w:p w14:paraId="7BE94BEA" w14:textId="6DEFC2C6" w:rsidR="00397B66" w:rsidRDefault="00397B66" w:rsidP="00397B66">
      <w:pPr>
        <w:spacing w:line="276" w:lineRule="auto"/>
        <w:rPr>
          <w:rFonts w:ascii="Calibri" w:hAnsi="Calibri"/>
        </w:rPr>
      </w:pPr>
      <w:r w:rsidRPr="00C013F2">
        <w:rPr>
          <w:rFonts w:ascii="Calibri" w:hAnsi="Calibri"/>
        </w:rPr>
        <w:t>How do wives yield to husbands? If you go back to Ephesians 5, it says that we ought to yield to one another. The husband is yielding to his wife by loving her and the wife is yielding to the husband by following him.</w:t>
      </w:r>
    </w:p>
    <w:p w14:paraId="5C272B0D" w14:textId="77777777" w:rsidR="00397B66" w:rsidRPr="00C013F2" w:rsidRDefault="00397B66" w:rsidP="00397B66">
      <w:pPr>
        <w:spacing w:line="276" w:lineRule="auto"/>
        <w:rPr>
          <w:rFonts w:ascii="Calibri" w:hAnsi="Calibri"/>
        </w:rPr>
      </w:pPr>
    </w:p>
    <w:p w14:paraId="25EF6257" w14:textId="77777777" w:rsidR="00C013F2" w:rsidRPr="00C013F2" w:rsidRDefault="00C013F2" w:rsidP="00C013F2">
      <w:pPr>
        <w:spacing w:line="276" w:lineRule="auto"/>
        <w:rPr>
          <w:rFonts w:ascii="Calibri" w:hAnsi="Calibri"/>
        </w:rPr>
      </w:pPr>
      <w:r w:rsidRPr="00C013F2">
        <w:rPr>
          <w:rFonts w:ascii="Calibri" w:hAnsi="Calibri"/>
        </w:rPr>
        <w:t xml:space="preserve">Look at how this works together. Men and women are totally different. Men and women get married for different reasons. Men and women have different approaches. Men and women think differently. </w:t>
      </w:r>
    </w:p>
    <w:p w14:paraId="6B9C5E20" w14:textId="77777777" w:rsidR="00C013F2" w:rsidRPr="00C013F2" w:rsidRDefault="00C013F2" w:rsidP="00C013F2">
      <w:pPr>
        <w:spacing w:line="276" w:lineRule="auto"/>
        <w:rPr>
          <w:rFonts w:ascii="Calibri" w:hAnsi="Calibri"/>
        </w:rPr>
      </w:pPr>
    </w:p>
    <w:p w14:paraId="68D3D1A5" w14:textId="77777777" w:rsidR="00C013F2" w:rsidRPr="00C013F2" w:rsidRDefault="00C013F2" w:rsidP="00C013F2">
      <w:pPr>
        <w:spacing w:line="276" w:lineRule="auto"/>
        <w:rPr>
          <w:rFonts w:ascii="Calibri" w:hAnsi="Calibri"/>
        </w:rPr>
      </w:pPr>
      <w:r w:rsidRPr="00C013F2">
        <w:rPr>
          <w:rFonts w:ascii="Calibri" w:hAnsi="Calibri"/>
        </w:rPr>
        <w:t>How in the world can you get two totally different people to get on the same page? You need God. We need God's word directing us here. That's why the Bible says, “Wives, follow your husband.”</w:t>
      </w:r>
    </w:p>
    <w:p w14:paraId="211E8B46" w14:textId="77777777" w:rsidR="00C013F2" w:rsidRPr="00C013F2" w:rsidRDefault="00C013F2" w:rsidP="00C013F2">
      <w:pPr>
        <w:spacing w:line="276" w:lineRule="auto"/>
        <w:rPr>
          <w:rFonts w:ascii="Calibri" w:hAnsi="Calibri"/>
        </w:rPr>
      </w:pPr>
    </w:p>
    <w:p w14:paraId="2BD1B839" w14:textId="77777777" w:rsidR="00C013F2" w:rsidRPr="00C013F2" w:rsidRDefault="00C013F2" w:rsidP="00C013F2">
      <w:pPr>
        <w:spacing w:line="276" w:lineRule="auto"/>
        <w:rPr>
          <w:rFonts w:ascii="Calibri" w:hAnsi="Calibri"/>
        </w:rPr>
      </w:pPr>
      <w:r w:rsidRPr="00C013F2">
        <w:rPr>
          <w:rFonts w:ascii="Calibri" w:hAnsi="Calibri"/>
        </w:rPr>
        <w:t>“Wives, submit to your husbands as to the Lord. For the husband is the head of the wife as Christ is the head of the church, his body, of which he is the Savior. Now as the church submits to Christ, so also wives should submit to their husbands in everything” (Ephesians 5:22-24).</w:t>
      </w:r>
    </w:p>
    <w:p w14:paraId="27953A9A" w14:textId="77777777" w:rsidR="00C013F2" w:rsidRPr="00C013F2" w:rsidRDefault="00C013F2" w:rsidP="00C013F2">
      <w:pPr>
        <w:spacing w:line="276" w:lineRule="auto"/>
        <w:rPr>
          <w:rFonts w:ascii="Calibri" w:hAnsi="Calibri"/>
        </w:rPr>
      </w:pPr>
    </w:p>
    <w:p w14:paraId="22F5DBE5" w14:textId="77777777" w:rsidR="00C013F2" w:rsidRPr="00C013F2" w:rsidRDefault="00C013F2" w:rsidP="00C013F2">
      <w:pPr>
        <w:spacing w:line="276" w:lineRule="auto"/>
        <w:rPr>
          <w:rFonts w:ascii="Calibri" w:hAnsi="Calibri"/>
        </w:rPr>
      </w:pPr>
      <w:r w:rsidRPr="00C013F2">
        <w:rPr>
          <w:rFonts w:ascii="Calibri" w:hAnsi="Calibri"/>
        </w:rPr>
        <w:t xml:space="preserve">When the husband is submitted to Jesus Christ, it's a lot easier for the wife to submit to the husband. Guys, we want to ask the question, am I yielding to God? If I'm yielded to God, my wife knows, “Ryan may say something crazy, he may get a little off kilter, but he’s going to come back to that spiritual foundation because the Lord is preeminent in his life. I can trust him.” Your wife will trust you more when the Lord is the center of your life. </w:t>
      </w:r>
    </w:p>
    <w:p w14:paraId="4D01B1A3" w14:textId="77777777" w:rsidR="00C013F2" w:rsidRPr="00C013F2" w:rsidRDefault="00C013F2" w:rsidP="00C013F2">
      <w:pPr>
        <w:spacing w:line="276" w:lineRule="auto"/>
        <w:rPr>
          <w:rFonts w:ascii="Calibri" w:hAnsi="Calibri"/>
        </w:rPr>
      </w:pPr>
    </w:p>
    <w:p w14:paraId="5508A510" w14:textId="77777777" w:rsidR="00C013F2" w:rsidRPr="00C013F2" w:rsidRDefault="00C013F2" w:rsidP="00C013F2">
      <w:pPr>
        <w:spacing w:line="276" w:lineRule="auto"/>
        <w:rPr>
          <w:rFonts w:ascii="Calibri" w:hAnsi="Calibri"/>
        </w:rPr>
      </w:pPr>
      <w:r w:rsidRPr="00C013F2">
        <w:rPr>
          <w:rFonts w:ascii="Calibri" w:hAnsi="Calibri"/>
        </w:rPr>
        <w:lastRenderedPageBreak/>
        <w:t xml:space="preserve">But wives, we have to follow the husband. He says there's order in the home. Christ is at the top, the man leads, and the wife submits to the man. Now the man is submitting to the wife by loving her, and the wife is submitting to the husband by following him. When that's in order, the home is in balance. </w:t>
      </w:r>
    </w:p>
    <w:p w14:paraId="47B13167" w14:textId="77777777" w:rsidR="00C013F2" w:rsidRPr="00C013F2" w:rsidRDefault="00C013F2" w:rsidP="00C013F2">
      <w:pPr>
        <w:spacing w:line="276" w:lineRule="auto"/>
        <w:rPr>
          <w:rFonts w:ascii="Calibri" w:hAnsi="Calibri"/>
        </w:rPr>
      </w:pPr>
    </w:p>
    <w:p w14:paraId="73C1070B" w14:textId="77777777" w:rsidR="00C013F2" w:rsidRPr="00C013F2" w:rsidRDefault="00C013F2" w:rsidP="00C013F2">
      <w:pPr>
        <w:spacing w:line="276" w:lineRule="auto"/>
        <w:rPr>
          <w:rFonts w:ascii="Calibri" w:hAnsi="Calibri"/>
        </w:rPr>
      </w:pPr>
      <w:r w:rsidRPr="00C013F2">
        <w:rPr>
          <w:rFonts w:ascii="Calibri" w:hAnsi="Calibri"/>
        </w:rPr>
        <w:t>I'm the leader of our family, but I've never made a big decision I did not discuss thoroughly with my wife. We talk about everything. Again, marriage is not a dictatorship.</w:t>
      </w:r>
    </w:p>
    <w:p w14:paraId="4F382DE7" w14:textId="77777777" w:rsidR="00C013F2" w:rsidRPr="00C013F2" w:rsidRDefault="00C013F2" w:rsidP="00C013F2">
      <w:pPr>
        <w:spacing w:line="276" w:lineRule="auto"/>
        <w:rPr>
          <w:rFonts w:ascii="Calibri" w:hAnsi="Calibri"/>
        </w:rPr>
      </w:pPr>
    </w:p>
    <w:p w14:paraId="3945C8F7" w14:textId="77777777" w:rsidR="00C013F2" w:rsidRPr="00C013F2" w:rsidRDefault="00C013F2" w:rsidP="00C013F2">
      <w:pPr>
        <w:spacing w:line="276" w:lineRule="auto"/>
        <w:rPr>
          <w:rFonts w:ascii="Calibri" w:hAnsi="Calibri"/>
        </w:rPr>
      </w:pPr>
      <w:r w:rsidRPr="00C013F2">
        <w:rPr>
          <w:rFonts w:ascii="Calibri" w:hAnsi="Calibri"/>
        </w:rPr>
        <w:t xml:space="preserve">Leaders build consensus, communicate with all parties who are a part of the decision, and lead towards effectiveness. That's what leaders do. As a husband, you're a leader. But a leader doesn’t mean you do everything. It doesn't mean you decide everything. </w:t>
      </w:r>
    </w:p>
    <w:p w14:paraId="453B8199" w14:textId="77777777" w:rsidR="00C013F2" w:rsidRPr="00C013F2" w:rsidRDefault="00C013F2" w:rsidP="00C013F2">
      <w:pPr>
        <w:spacing w:line="276" w:lineRule="auto"/>
        <w:rPr>
          <w:rFonts w:ascii="Calibri" w:hAnsi="Calibri"/>
        </w:rPr>
      </w:pPr>
    </w:p>
    <w:p w14:paraId="16E7AA91" w14:textId="555957E6" w:rsidR="00C013F2" w:rsidRPr="00C013F2" w:rsidRDefault="00C013F2" w:rsidP="00C013F2">
      <w:pPr>
        <w:spacing w:line="276" w:lineRule="auto"/>
        <w:rPr>
          <w:rFonts w:ascii="Calibri" w:hAnsi="Calibri"/>
        </w:rPr>
      </w:pPr>
      <w:r w:rsidRPr="00C013F2">
        <w:rPr>
          <w:rFonts w:ascii="Calibri" w:hAnsi="Calibri"/>
        </w:rPr>
        <w:t>I remember when we were praying about moving to Colorado to start this church, we were praying about ten citie</w:t>
      </w:r>
      <w:r w:rsidR="00397B66">
        <w:rPr>
          <w:rFonts w:ascii="Calibri" w:hAnsi="Calibri"/>
        </w:rPr>
        <w:t xml:space="preserve">s </w:t>
      </w:r>
      <w:r w:rsidRPr="00C013F2">
        <w:rPr>
          <w:rFonts w:ascii="Calibri" w:hAnsi="Calibri"/>
        </w:rPr>
        <w:t>and then we narrowed it down to three cities. Our top three cities were San Diego (which is totally beautiful), Denver metro, or Reno. I sat down with a meeting with Gena and I was like, “Let’s talk about our top three.” She looked at me and said, “Ryan, I just can't do Reno.” I said, “Oh, I'm so glad to hear that</w:t>
      </w:r>
      <w:r w:rsidR="00397B66">
        <w:rPr>
          <w:rFonts w:ascii="Calibri" w:hAnsi="Calibri"/>
        </w:rPr>
        <w:t xml:space="preserve"> b</w:t>
      </w:r>
      <w:r w:rsidRPr="00C013F2">
        <w:rPr>
          <w:rFonts w:ascii="Calibri" w:hAnsi="Calibri"/>
        </w:rPr>
        <w:t>ecause I can't do Reno either. I feel a lot better.” That was a great decision. It was a great decision to not go to Reno. I'm so glad that we're here.</w:t>
      </w:r>
    </w:p>
    <w:p w14:paraId="50874A4D" w14:textId="77777777" w:rsidR="00C013F2" w:rsidRPr="00C013F2" w:rsidRDefault="00C013F2" w:rsidP="00C013F2">
      <w:pPr>
        <w:spacing w:line="276" w:lineRule="auto"/>
        <w:rPr>
          <w:rFonts w:ascii="Calibri" w:hAnsi="Calibri"/>
        </w:rPr>
      </w:pPr>
    </w:p>
    <w:p w14:paraId="713A4CB4" w14:textId="69C0D822" w:rsidR="00C013F2" w:rsidRPr="00C013F2" w:rsidRDefault="00C013F2" w:rsidP="00C013F2">
      <w:pPr>
        <w:spacing w:line="276" w:lineRule="auto"/>
        <w:rPr>
          <w:rFonts w:ascii="Calibri" w:hAnsi="Calibri"/>
        </w:rPr>
      </w:pPr>
      <w:r w:rsidRPr="00C013F2">
        <w:rPr>
          <w:rFonts w:ascii="Calibri" w:hAnsi="Calibri"/>
        </w:rPr>
        <w:t xml:space="preserve">I believe Edge Church is in existence today a lot because of my wife. My wife wanted to come here. I listened to my wife. We work together on that. I was leading our family, but we were working together on that. That’s what we have to do. </w:t>
      </w:r>
    </w:p>
    <w:p w14:paraId="649D8256" w14:textId="77777777" w:rsidR="00C013F2" w:rsidRPr="00C013F2" w:rsidRDefault="00C013F2" w:rsidP="00C013F2">
      <w:pPr>
        <w:spacing w:line="276" w:lineRule="auto"/>
        <w:rPr>
          <w:rFonts w:ascii="Calibri" w:hAnsi="Calibri"/>
        </w:rPr>
      </w:pPr>
    </w:p>
    <w:p w14:paraId="099DFB48" w14:textId="5719EE68" w:rsidR="00C013F2" w:rsidRPr="00C013F2" w:rsidRDefault="00C013F2" w:rsidP="00C013F2">
      <w:pPr>
        <w:spacing w:line="276" w:lineRule="auto"/>
        <w:rPr>
          <w:rFonts w:ascii="Calibri" w:hAnsi="Calibri"/>
        </w:rPr>
      </w:pPr>
      <w:r w:rsidRPr="00C013F2">
        <w:rPr>
          <w:rFonts w:ascii="Calibri" w:hAnsi="Calibri"/>
        </w:rPr>
        <w:t>Husbands, let's be leaders</w:t>
      </w:r>
      <w:r w:rsidR="00397B66">
        <w:rPr>
          <w:rFonts w:ascii="Calibri" w:hAnsi="Calibri"/>
        </w:rPr>
        <w:t>, b</w:t>
      </w:r>
      <w:r w:rsidRPr="00C013F2">
        <w:rPr>
          <w:rFonts w:ascii="Calibri" w:hAnsi="Calibri"/>
        </w:rPr>
        <w:t>ut let's be submitted to Jesus Christ</w:t>
      </w:r>
      <w:r w:rsidR="00397B66">
        <w:rPr>
          <w:rFonts w:ascii="Calibri" w:hAnsi="Calibri"/>
        </w:rPr>
        <w:t>. L</w:t>
      </w:r>
      <w:r w:rsidRPr="00C013F2">
        <w:rPr>
          <w:rFonts w:ascii="Calibri" w:hAnsi="Calibri"/>
        </w:rPr>
        <w:t>et's communicate</w:t>
      </w:r>
      <w:r w:rsidR="00397B66">
        <w:rPr>
          <w:rFonts w:ascii="Calibri" w:hAnsi="Calibri"/>
        </w:rPr>
        <w:t xml:space="preserve"> </w:t>
      </w:r>
      <w:r w:rsidRPr="00C013F2">
        <w:rPr>
          <w:rFonts w:ascii="Calibri" w:hAnsi="Calibri"/>
        </w:rPr>
        <w:t xml:space="preserve">and let's be loving and gentle. See how this works together? The home starts to make sense. </w:t>
      </w:r>
    </w:p>
    <w:p w14:paraId="0CBDAB10" w14:textId="77777777" w:rsidR="00C013F2" w:rsidRPr="00C013F2" w:rsidRDefault="00C013F2" w:rsidP="00C013F2">
      <w:pPr>
        <w:spacing w:line="276" w:lineRule="auto"/>
        <w:rPr>
          <w:rFonts w:ascii="Calibri" w:hAnsi="Calibri"/>
        </w:rPr>
      </w:pPr>
    </w:p>
    <w:p w14:paraId="6358373D" w14:textId="77777777" w:rsidR="00C013F2" w:rsidRPr="00C013F2" w:rsidRDefault="00C013F2" w:rsidP="00C013F2">
      <w:pPr>
        <w:spacing w:line="276" w:lineRule="auto"/>
        <w:rPr>
          <w:rFonts w:ascii="Calibri" w:hAnsi="Calibri"/>
        </w:rPr>
      </w:pPr>
      <w:r w:rsidRPr="00C013F2">
        <w:rPr>
          <w:rFonts w:ascii="Calibri" w:hAnsi="Calibri"/>
        </w:rPr>
        <w:t xml:space="preserve">Does submitting to my husband mean to do whatever he says? I think when we read the Scripture here, the answer to that is no. If your husband makes $30,000 a year and he comes to you and says, “I want to buy a Maserati,” you need to be like, “No, you're crazy. We’re not doing that.” That's not what the Scripture is talking about to us today. </w:t>
      </w:r>
    </w:p>
    <w:p w14:paraId="4A4C025D" w14:textId="77777777" w:rsidR="00C013F2" w:rsidRPr="00C013F2" w:rsidRDefault="00C013F2" w:rsidP="00C013F2">
      <w:pPr>
        <w:spacing w:line="276" w:lineRule="auto"/>
        <w:rPr>
          <w:rFonts w:ascii="Calibri" w:hAnsi="Calibri"/>
        </w:rPr>
      </w:pPr>
    </w:p>
    <w:p w14:paraId="61039681" w14:textId="77777777" w:rsidR="00C013F2" w:rsidRPr="00C013F2" w:rsidRDefault="00C013F2" w:rsidP="00C013F2">
      <w:pPr>
        <w:spacing w:line="276" w:lineRule="auto"/>
        <w:rPr>
          <w:rFonts w:ascii="Calibri" w:hAnsi="Calibri"/>
        </w:rPr>
      </w:pPr>
      <w:r w:rsidRPr="00C013F2">
        <w:rPr>
          <w:rFonts w:ascii="Calibri" w:hAnsi="Calibri"/>
        </w:rPr>
        <w:t xml:space="preserve">At the same time, wives, you shouldn't second guess every decision that your husband makes. Every time your husband wants to do something, you should not be the person who always has a better idea. Because you're submitting to him. You need to let him lead. </w:t>
      </w:r>
    </w:p>
    <w:p w14:paraId="61B1C234" w14:textId="77777777" w:rsidR="00C013F2" w:rsidRPr="00C013F2" w:rsidRDefault="00C013F2" w:rsidP="00C013F2">
      <w:pPr>
        <w:spacing w:line="276" w:lineRule="auto"/>
        <w:rPr>
          <w:rFonts w:ascii="Calibri" w:hAnsi="Calibri"/>
        </w:rPr>
      </w:pPr>
    </w:p>
    <w:p w14:paraId="7B7441F1" w14:textId="77777777" w:rsidR="00C013F2" w:rsidRPr="00C013F2" w:rsidRDefault="00C013F2" w:rsidP="00C013F2">
      <w:pPr>
        <w:spacing w:line="276" w:lineRule="auto"/>
        <w:rPr>
          <w:rFonts w:ascii="Calibri" w:hAnsi="Calibri"/>
        </w:rPr>
      </w:pPr>
      <w:r w:rsidRPr="00C013F2">
        <w:rPr>
          <w:rFonts w:ascii="Calibri" w:hAnsi="Calibri"/>
        </w:rPr>
        <w:lastRenderedPageBreak/>
        <w:t xml:space="preserve">How do you do that? How can you encourage your husband to lead? Pray for your husband to be a spiritual leader. That's the biggest thing right there. Pray for God to speak to him. Pray for his heart for Christ be ignited. Pray for him to take up that spiritual mantle of leadership in the home. Pray for him to do so. </w:t>
      </w:r>
    </w:p>
    <w:p w14:paraId="3612C0D3" w14:textId="77777777" w:rsidR="00C013F2" w:rsidRPr="00C013F2" w:rsidRDefault="00C013F2" w:rsidP="00C013F2">
      <w:pPr>
        <w:spacing w:line="276" w:lineRule="auto"/>
        <w:rPr>
          <w:rFonts w:ascii="Calibri" w:hAnsi="Calibri"/>
        </w:rPr>
      </w:pPr>
    </w:p>
    <w:p w14:paraId="087C2550" w14:textId="77777777" w:rsidR="00C013F2" w:rsidRPr="00C013F2" w:rsidRDefault="00C013F2" w:rsidP="00C013F2">
      <w:pPr>
        <w:spacing w:line="276" w:lineRule="auto"/>
        <w:rPr>
          <w:rFonts w:ascii="Calibri" w:hAnsi="Calibri"/>
        </w:rPr>
      </w:pPr>
      <w:r w:rsidRPr="00C013F2">
        <w:rPr>
          <w:rFonts w:ascii="Calibri" w:hAnsi="Calibri"/>
        </w:rPr>
        <w:t xml:space="preserve">Some of us today are married to people who are not believers. </w:t>
      </w:r>
    </w:p>
    <w:p w14:paraId="1DB02C8E" w14:textId="77777777" w:rsidR="00C013F2" w:rsidRPr="00C013F2" w:rsidRDefault="00C013F2" w:rsidP="00C013F2">
      <w:pPr>
        <w:spacing w:line="276" w:lineRule="auto"/>
        <w:rPr>
          <w:rFonts w:ascii="Calibri" w:hAnsi="Calibri"/>
        </w:rPr>
      </w:pPr>
    </w:p>
    <w:p w14:paraId="0AAA09CC" w14:textId="77777777" w:rsidR="00C013F2" w:rsidRPr="00C013F2" w:rsidRDefault="00C013F2" w:rsidP="00C013F2">
      <w:pPr>
        <w:spacing w:line="276" w:lineRule="auto"/>
        <w:rPr>
          <w:rFonts w:ascii="Calibri" w:hAnsi="Calibri"/>
        </w:rPr>
      </w:pPr>
      <w:r w:rsidRPr="00C013F2">
        <w:rPr>
          <w:rFonts w:ascii="Calibri" w:hAnsi="Calibri"/>
        </w:rPr>
        <w:t>“Wives, in the same way be submissive to your husbands so that, if any of them do not believe the word, they may be won over without words by the behavior of their wives” (1 Peter 3:1).</w:t>
      </w:r>
    </w:p>
    <w:p w14:paraId="38469227" w14:textId="77777777" w:rsidR="00C013F2" w:rsidRPr="00C013F2" w:rsidRDefault="00C013F2" w:rsidP="00C013F2">
      <w:pPr>
        <w:spacing w:line="276" w:lineRule="auto"/>
        <w:rPr>
          <w:rFonts w:ascii="Calibri" w:hAnsi="Calibri"/>
        </w:rPr>
      </w:pPr>
    </w:p>
    <w:p w14:paraId="0661C11B" w14:textId="77777777" w:rsidR="00C013F2" w:rsidRPr="00C013F2" w:rsidRDefault="00C013F2" w:rsidP="00C013F2">
      <w:pPr>
        <w:spacing w:line="276" w:lineRule="auto"/>
        <w:rPr>
          <w:rFonts w:ascii="Calibri" w:hAnsi="Calibri"/>
        </w:rPr>
      </w:pPr>
      <w:r w:rsidRPr="00C013F2">
        <w:rPr>
          <w:rFonts w:ascii="Calibri" w:hAnsi="Calibri"/>
        </w:rPr>
        <w:t xml:space="preserve">In the particular context here, Peter is writing to wives who are married to unbelieving husbands. But certainly this could be flipped. But the idea is that the wife is still yielding to the husband. The wife is still serving the husband. The wife is loving the husband. She's hoping that the husband will see what God has done in her life in such a way that it will compel him to want to know the Savior Jesus Christ. </w:t>
      </w:r>
    </w:p>
    <w:p w14:paraId="6F39E19A" w14:textId="77777777" w:rsidR="00C013F2" w:rsidRPr="00C013F2" w:rsidRDefault="00C013F2" w:rsidP="00C013F2">
      <w:pPr>
        <w:spacing w:line="276" w:lineRule="auto"/>
        <w:rPr>
          <w:rFonts w:ascii="Calibri" w:hAnsi="Calibri"/>
        </w:rPr>
      </w:pPr>
    </w:p>
    <w:p w14:paraId="1A90C503" w14:textId="2A99E1F7" w:rsidR="00C013F2" w:rsidRPr="00C013F2" w:rsidRDefault="00C013F2" w:rsidP="00C013F2">
      <w:pPr>
        <w:spacing w:line="276" w:lineRule="auto"/>
        <w:rPr>
          <w:rFonts w:ascii="Calibri" w:hAnsi="Calibri"/>
        </w:rPr>
      </w:pPr>
      <w:r w:rsidRPr="00C013F2">
        <w:rPr>
          <w:rFonts w:ascii="Calibri" w:hAnsi="Calibri"/>
        </w:rPr>
        <w:t>If you're married to somebody who's not a believer, that's your challenge. Your marriage is going to look different from somebody who</w:t>
      </w:r>
      <w:r w:rsidR="006C31A8">
        <w:rPr>
          <w:rFonts w:ascii="Calibri" w:hAnsi="Calibri"/>
        </w:rPr>
        <w:t>se</w:t>
      </w:r>
      <w:r w:rsidRPr="00C013F2">
        <w:rPr>
          <w:rFonts w:ascii="Calibri" w:hAnsi="Calibri"/>
        </w:rPr>
        <w:t xml:space="preserve"> marriage has both of them following Christ and submitted to God. That's different. But you can work on the yield sign in your life, even if your spouse has no regard for the things of God. You just keep being faithful. You can't make them do it. You can't make them love the Lord. You can't make them get under God's authority. But you can sure do a great job being what God has called you to be, being faithful in that and holding up the yield sign in your life. </w:t>
      </w:r>
    </w:p>
    <w:p w14:paraId="3EE2C581" w14:textId="77777777" w:rsidR="00C013F2" w:rsidRPr="00C013F2" w:rsidRDefault="00C013F2" w:rsidP="00C013F2">
      <w:pPr>
        <w:spacing w:line="276" w:lineRule="auto"/>
        <w:rPr>
          <w:rFonts w:ascii="Calibri" w:hAnsi="Calibri"/>
        </w:rPr>
      </w:pPr>
    </w:p>
    <w:p w14:paraId="1CBFAF4C" w14:textId="77777777" w:rsidR="00C013F2" w:rsidRPr="00C013F2" w:rsidRDefault="00C013F2" w:rsidP="00C013F2">
      <w:pPr>
        <w:spacing w:line="276" w:lineRule="auto"/>
        <w:rPr>
          <w:rFonts w:ascii="Calibri" w:hAnsi="Calibri"/>
        </w:rPr>
      </w:pPr>
      <w:r w:rsidRPr="00C013F2">
        <w:rPr>
          <w:rFonts w:ascii="Calibri" w:hAnsi="Calibri"/>
        </w:rPr>
        <w:t>“Yield to obey each other because you respect Christ” (Ephesians 5:21).</w:t>
      </w:r>
    </w:p>
    <w:p w14:paraId="00B4AA64" w14:textId="77777777" w:rsidR="00C013F2" w:rsidRPr="00C013F2" w:rsidRDefault="00C013F2" w:rsidP="00C013F2">
      <w:pPr>
        <w:spacing w:line="276" w:lineRule="auto"/>
        <w:rPr>
          <w:rFonts w:ascii="Calibri" w:hAnsi="Calibri"/>
        </w:rPr>
      </w:pPr>
    </w:p>
    <w:p w14:paraId="2DF95F26" w14:textId="463D6B18" w:rsidR="00C013F2" w:rsidRPr="00C013F2" w:rsidRDefault="00C013F2" w:rsidP="00C013F2">
      <w:pPr>
        <w:spacing w:line="276" w:lineRule="auto"/>
        <w:rPr>
          <w:rFonts w:ascii="Calibri" w:hAnsi="Calibri"/>
        </w:rPr>
      </w:pPr>
      <w:r w:rsidRPr="00C013F2">
        <w:rPr>
          <w:rFonts w:ascii="Calibri" w:hAnsi="Calibri"/>
        </w:rPr>
        <w:t>You may be so mad at your spouse, you may want to strangle your spouse, but you can yield to them because of your love for Jesus Christ. Even if your spouse is not giving you a “reason” to yield to them or to love them</w:t>
      </w:r>
      <w:r w:rsidR="006C31A8">
        <w:rPr>
          <w:rFonts w:ascii="Calibri" w:hAnsi="Calibri"/>
        </w:rPr>
        <w:t xml:space="preserve"> (</w:t>
      </w:r>
      <w:r w:rsidRPr="00C013F2">
        <w:rPr>
          <w:rFonts w:ascii="Calibri" w:hAnsi="Calibri"/>
        </w:rPr>
        <w:t>you're irritated, you're frustrated</w:t>
      </w:r>
      <w:r w:rsidR="006C31A8">
        <w:rPr>
          <w:rFonts w:ascii="Calibri" w:hAnsi="Calibri"/>
        </w:rPr>
        <w:t xml:space="preserve">), </w:t>
      </w:r>
      <w:r w:rsidRPr="00C013F2">
        <w:rPr>
          <w:rFonts w:ascii="Calibri" w:hAnsi="Calibri"/>
        </w:rPr>
        <w:t xml:space="preserve">you can still yield because you're under the authority of Jesus. </w:t>
      </w:r>
    </w:p>
    <w:p w14:paraId="52C3FDB6" w14:textId="77777777" w:rsidR="00C013F2" w:rsidRPr="00C013F2" w:rsidRDefault="00C013F2" w:rsidP="00C013F2">
      <w:pPr>
        <w:spacing w:line="276" w:lineRule="auto"/>
        <w:rPr>
          <w:rFonts w:ascii="Calibri" w:hAnsi="Calibri"/>
        </w:rPr>
      </w:pPr>
    </w:p>
    <w:p w14:paraId="43E90A58" w14:textId="77777777" w:rsidR="00C013F2" w:rsidRPr="00C013F2" w:rsidRDefault="00C013F2" w:rsidP="00C013F2">
      <w:pPr>
        <w:spacing w:line="276" w:lineRule="auto"/>
        <w:rPr>
          <w:rFonts w:ascii="Calibri" w:hAnsi="Calibri"/>
        </w:rPr>
      </w:pPr>
      <w:r w:rsidRPr="00C013F2">
        <w:rPr>
          <w:rFonts w:ascii="Calibri" w:hAnsi="Calibri"/>
        </w:rPr>
        <w:t xml:space="preserve">The end result of this is there's a healthy marriage. Nobody is perfect. No marriage is perfect. But when we begin to yield to God, God begins to do great things in the home. That's the way it works. </w:t>
      </w:r>
    </w:p>
    <w:p w14:paraId="5E3E9E3F" w14:textId="77777777" w:rsidR="00C013F2" w:rsidRPr="00C013F2" w:rsidRDefault="00C013F2" w:rsidP="00C013F2">
      <w:pPr>
        <w:spacing w:line="276" w:lineRule="auto"/>
        <w:rPr>
          <w:rFonts w:ascii="Calibri" w:hAnsi="Calibri"/>
        </w:rPr>
      </w:pPr>
    </w:p>
    <w:p w14:paraId="2349AD48" w14:textId="77777777" w:rsidR="00C013F2" w:rsidRPr="00C013F2" w:rsidRDefault="00C013F2" w:rsidP="00C013F2">
      <w:pPr>
        <w:spacing w:line="276" w:lineRule="auto"/>
        <w:rPr>
          <w:rFonts w:ascii="Calibri" w:hAnsi="Calibri"/>
        </w:rPr>
      </w:pPr>
      <w:r w:rsidRPr="00C013F2">
        <w:rPr>
          <w:rFonts w:ascii="Calibri" w:hAnsi="Calibri"/>
        </w:rPr>
        <w:t xml:space="preserve">Let’s apply this in a couple other contexts. Couples should be one financially. How many couples are conflicted because they fight about money? </w:t>
      </w:r>
    </w:p>
    <w:p w14:paraId="5C896731" w14:textId="77777777" w:rsidR="00C013F2" w:rsidRPr="00C013F2" w:rsidRDefault="00C013F2" w:rsidP="00C013F2">
      <w:pPr>
        <w:spacing w:line="276" w:lineRule="auto"/>
        <w:rPr>
          <w:rFonts w:ascii="Calibri" w:hAnsi="Calibri"/>
        </w:rPr>
      </w:pPr>
    </w:p>
    <w:p w14:paraId="1E4899F2" w14:textId="77777777" w:rsidR="00C013F2" w:rsidRPr="00C013F2" w:rsidRDefault="00C013F2" w:rsidP="00C013F2">
      <w:pPr>
        <w:spacing w:line="276" w:lineRule="auto"/>
        <w:rPr>
          <w:rFonts w:ascii="Calibri" w:hAnsi="Calibri"/>
        </w:rPr>
      </w:pPr>
      <w:r w:rsidRPr="00C013F2">
        <w:rPr>
          <w:rFonts w:ascii="Calibri" w:hAnsi="Calibri"/>
        </w:rPr>
        <w:t xml:space="preserve">I was talking with a couple the other day. They lived in a 6500-square foot house, massive house. They had several BMWs in the garage. But every time she went to buy groceries (she stayed home with the kids; he worked and she didn't), she would never have any money from the husband to buy groceries. Is that amazing? Because it was his money and her money all the time. </w:t>
      </w:r>
    </w:p>
    <w:p w14:paraId="624695E7" w14:textId="77777777" w:rsidR="00C013F2" w:rsidRPr="00C013F2" w:rsidRDefault="00C013F2" w:rsidP="00C013F2">
      <w:pPr>
        <w:spacing w:line="276" w:lineRule="auto"/>
        <w:rPr>
          <w:rFonts w:ascii="Calibri" w:hAnsi="Calibri"/>
        </w:rPr>
      </w:pPr>
    </w:p>
    <w:p w14:paraId="48F1B993" w14:textId="77777777" w:rsidR="00C013F2" w:rsidRPr="00C013F2" w:rsidRDefault="00C013F2" w:rsidP="00C013F2">
      <w:pPr>
        <w:spacing w:line="276" w:lineRule="auto"/>
        <w:rPr>
          <w:rFonts w:ascii="Calibri" w:hAnsi="Calibri"/>
        </w:rPr>
      </w:pPr>
      <w:r w:rsidRPr="00C013F2">
        <w:rPr>
          <w:rFonts w:ascii="Calibri" w:hAnsi="Calibri"/>
        </w:rPr>
        <w:t>You need to have a budget. You need to bring those two things together. You need to sit down together and work on your money. It shouldn’t be that's her bill and that's his bill. You have to work together as a family. Work together on the money. Get that budget in order, sit down in agreement, and yield. It isn't going to be exactly the way you want it to be. It may not be the exact way they want it to be, but yield to one another.</w:t>
      </w:r>
    </w:p>
    <w:p w14:paraId="7C692380" w14:textId="77777777" w:rsidR="00C013F2" w:rsidRPr="00C013F2" w:rsidRDefault="00C013F2" w:rsidP="00C013F2">
      <w:pPr>
        <w:spacing w:line="276" w:lineRule="auto"/>
        <w:rPr>
          <w:rFonts w:ascii="Calibri" w:hAnsi="Calibri"/>
        </w:rPr>
      </w:pPr>
    </w:p>
    <w:p w14:paraId="6883E34D" w14:textId="77777777" w:rsidR="00C013F2" w:rsidRPr="00C013F2" w:rsidRDefault="00C013F2" w:rsidP="00C013F2">
      <w:pPr>
        <w:spacing w:line="276" w:lineRule="auto"/>
        <w:rPr>
          <w:rFonts w:ascii="Calibri" w:hAnsi="Calibri"/>
        </w:rPr>
      </w:pPr>
      <w:r w:rsidRPr="00C013F2">
        <w:rPr>
          <w:rFonts w:ascii="Calibri" w:hAnsi="Calibri"/>
        </w:rPr>
        <w:t>I remember a few months ago, Gena came to me. She said, “Ryan, I think that you ought to get the NFL ticket this fall.” I have the coolest wife ever! I was loving that. The NFL ticket. Are you kidding me? I love NFL football. It’s fantastic. It's like a gift from heaven. You know what I said back to her? I said, “Honey, I think you need a pedicure and a new pair of shoes.” Yielding is fun. That's good stuff.</w:t>
      </w:r>
    </w:p>
    <w:p w14:paraId="26B40047" w14:textId="77777777" w:rsidR="00C013F2" w:rsidRPr="00C013F2" w:rsidRDefault="00C013F2" w:rsidP="00C013F2">
      <w:pPr>
        <w:spacing w:line="276" w:lineRule="auto"/>
        <w:rPr>
          <w:rFonts w:ascii="Calibri" w:hAnsi="Calibri"/>
        </w:rPr>
      </w:pPr>
    </w:p>
    <w:p w14:paraId="627B6E92" w14:textId="77777777" w:rsidR="00C013F2" w:rsidRPr="00C013F2" w:rsidRDefault="00C013F2" w:rsidP="00C013F2">
      <w:pPr>
        <w:spacing w:line="276" w:lineRule="auto"/>
        <w:rPr>
          <w:rFonts w:ascii="Calibri" w:hAnsi="Calibri"/>
        </w:rPr>
      </w:pPr>
      <w:r w:rsidRPr="00C013F2">
        <w:rPr>
          <w:rFonts w:ascii="Calibri" w:hAnsi="Calibri"/>
        </w:rPr>
        <w:t>I was thinking about the NFL ticket and I just was like, “I don't want to spend the money on it.” Then all of a sudden, she said, “You ought to do it,” and I was like, “Yes!” Working together.</w:t>
      </w:r>
    </w:p>
    <w:p w14:paraId="344DBB85" w14:textId="77777777" w:rsidR="00C013F2" w:rsidRPr="00C013F2" w:rsidRDefault="00C013F2" w:rsidP="00C013F2">
      <w:pPr>
        <w:spacing w:line="276" w:lineRule="auto"/>
        <w:rPr>
          <w:rFonts w:ascii="Calibri" w:hAnsi="Calibri"/>
        </w:rPr>
      </w:pPr>
    </w:p>
    <w:p w14:paraId="251FA70C" w14:textId="77777777" w:rsidR="00C013F2" w:rsidRPr="00C013F2" w:rsidRDefault="00C013F2" w:rsidP="00C013F2">
      <w:pPr>
        <w:spacing w:line="276" w:lineRule="auto"/>
        <w:rPr>
          <w:rFonts w:ascii="Calibri" w:hAnsi="Calibri"/>
        </w:rPr>
      </w:pPr>
      <w:r w:rsidRPr="00C013F2">
        <w:rPr>
          <w:rFonts w:ascii="Calibri" w:hAnsi="Calibri"/>
        </w:rPr>
        <w:t>Working together sexually in the home. To have healthy sexuality, we have to yield. It can't be your way all the time. It can't be their way all the time. You have to hold up the yield sign. Sometimes it's going to be my way, sometimes it may not be. That's okay. Let’s yield to one another. Let's yield financially. Let’s yield sexually. Let’s yield in every in every way in the marriage so that we can have a great, harmonious home to live in. That's what we need.</w:t>
      </w:r>
    </w:p>
    <w:p w14:paraId="4A584702" w14:textId="77777777" w:rsidR="00C013F2" w:rsidRPr="00C013F2" w:rsidRDefault="00C013F2" w:rsidP="00C013F2">
      <w:pPr>
        <w:spacing w:line="276" w:lineRule="auto"/>
        <w:rPr>
          <w:rFonts w:ascii="Calibri" w:hAnsi="Calibri"/>
        </w:rPr>
      </w:pPr>
    </w:p>
    <w:p w14:paraId="37A8F4CA" w14:textId="77777777" w:rsidR="00C013F2" w:rsidRPr="00C013F2" w:rsidRDefault="00C013F2" w:rsidP="00C013F2">
      <w:pPr>
        <w:spacing w:line="276" w:lineRule="auto"/>
        <w:rPr>
          <w:rFonts w:ascii="Calibri" w:hAnsi="Calibri"/>
        </w:rPr>
      </w:pPr>
      <w:r w:rsidRPr="00C013F2">
        <w:rPr>
          <w:rFonts w:ascii="Calibri" w:hAnsi="Calibri"/>
        </w:rPr>
        <w:t>Here's God's math: 1 + 1 + 1 = 1.</w:t>
      </w:r>
    </w:p>
    <w:p w14:paraId="67C3B3C9" w14:textId="77777777" w:rsidR="00C013F2" w:rsidRPr="00C013F2" w:rsidRDefault="00C013F2" w:rsidP="00C013F2">
      <w:pPr>
        <w:spacing w:line="276" w:lineRule="auto"/>
        <w:rPr>
          <w:rFonts w:ascii="Calibri" w:hAnsi="Calibri"/>
        </w:rPr>
      </w:pPr>
      <w:r w:rsidRPr="00C013F2">
        <w:rPr>
          <w:rFonts w:ascii="Calibri" w:hAnsi="Calibri"/>
        </w:rPr>
        <w:t xml:space="preserve">1 husband + 1 wife + God = 1 family. </w:t>
      </w:r>
    </w:p>
    <w:p w14:paraId="59D50E05" w14:textId="77777777" w:rsidR="00C013F2" w:rsidRPr="00C013F2" w:rsidRDefault="00C013F2" w:rsidP="00C013F2">
      <w:pPr>
        <w:spacing w:line="276" w:lineRule="auto"/>
        <w:rPr>
          <w:rFonts w:ascii="Calibri" w:hAnsi="Calibri"/>
        </w:rPr>
      </w:pPr>
    </w:p>
    <w:p w14:paraId="5D87B426" w14:textId="77777777" w:rsidR="00C013F2" w:rsidRPr="00C013F2" w:rsidRDefault="00C013F2" w:rsidP="00C013F2">
      <w:pPr>
        <w:spacing w:line="276" w:lineRule="auto"/>
        <w:rPr>
          <w:rFonts w:ascii="Calibri" w:hAnsi="Calibri"/>
        </w:rPr>
      </w:pPr>
      <w:r w:rsidRPr="00C013F2">
        <w:rPr>
          <w:rFonts w:ascii="Calibri" w:hAnsi="Calibri"/>
        </w:rPr>
        <w:t xml:space="preserve">Is that great? God is the common denominator in the family. We need the Lord. When you add fractions together, you have a common denominator. How can you bring two broken people together to have one marriage? You have to have a common denominator. The common denominator is Jesus Christ. </w:t>
      </w:r>
    </w:p>
    <w:p w14:paraId="3A1709F2" w14:textId="77777777" w:rsidR="00C013F2" w:rsidRPr="00C013F2" w:rsidRDefault="00C013F2" w:rsidP="00C013F2">
      <w:pPr>
        <w:spacing w:line="276" w:lineRule="auto"/>
        <w:rPr>
          <w:rFonts w:ascii="Calibri" w:hAnsi="Calibri"/>
        </w:rPr>
      </w:pPr>
    </w:p>
    <w:p w14:paraId="2A79C8FF" w14:textId="3D42595A" w:rsidR="00C013F2" w:rsidRPr="00C013F2" w:rsidRDefault="00C013F2" w:rsidP="00C013F2">
      <w:pPr>
        <w:spacing w:line="276" w:lineRule="auto"/>
        <w:rPr>
          <w:rFonts w:ascii="Calibri" w:hAnsi="Calibri"/>
        </w:rPr>
      </w:pPr>
      <w:r w:rsidRPr="00C013F2">
        <w:rPr>
          <w:rFonts w:ascii="Calibri" w:hAnsi="Calibri"/>
        </w:rPr>
        <w:t xml:space="preserve">That's what we need in the home, a common denominator, so we can say 1 + 1 + 1 = 1. </w:t>
      </w:r>
      <w:r w:rsidRPr="00C013F2">
        <w:rPr>
          <w:rFonts w:ascii="Calibri" w:hAnsi="Calibri"/>
        </w:rPr>
        <w:br w:type="page"/>
      </w:r>
    </w:p>
    <w:p w14:paraId="1D20A1ED" w14:textId="77777777" w:rsidR="00C013F2" w:rsidRPr="00C013F2" w:rsidRDefault="00C013F2" w:rsidP="00C013F2">
      <w:pPr>
        <w:spacing w:line="276" w:lineRule="auto"/>
        <w:rPr>
          <w:rFonts w:ascii="Calibri" w:hAnsi="Calibri"/>
          <w:b/>
          <w:bCs/>
          <w:sz w:val="28"/>
          <w:szCs w:val="28"/>
          <w:u w:val="single"/>
        </w:rPr>
      </w:pPr>
      <w:r w:rsidRPr="00C013F2">
        <w:rPr>
          <w:rFonts w:ascii="Calibri" w:hAnsi="Calibri"/>
          <w:b/>
          <w:bCs/>
          <w:sz w:val="28"/>
          <w:szCs w:val="28"/>
          <w:u w:val="single"/>
        </w:rPr>
        <w:lastRenderedPageBreak/>
        <w:t>OUTLINE</w:t>
      </w:r>
    </w:p>
    <w:p w14:paraId="07F0B8EC" w14:textId="77777777" w:rsidR="00C013F2" w:rsidRPr="00C013F2" w:rsidRDefault="00C013F2" w:rsidP="00C013F2">
      <w:pPr>
        <w:spacing w:line="276" w:lineRule="auto"/>
        <w:rPr>
          <w:rFonts w:ascii="Calibri" w:hAnsi="Calibri"/>
          <w:b/>
          <w:bCs/>
          <w:u w:val="single"/>
        </w:rPr>
      </w:pPr>
    </w:p>
    <w:p w14:paraId="38F2F593" w14:textId="77777777" w:rsidR="00C013F2" w:rsidRPr="00C013F2" w:rsidRDefault="00C013F2" w:rsidP="00C013F2">
      <w:pPr>
        <w:spacing w:line="276" w:lineRule="auto"/>
        <w:rPr>
          <w:rFonts w:ascii="Calibri" w:hAnsi="Calibri"/>
        </w:rPr>
      </w:pPr>
      <w:r w:rsidRPr="00C013F2">
        <w:rPr>
          <w:rFonts w:ascii="Calibri" w:hAnsi="Calibri"/>
        </w:rPr>
        <w:t>“That is why a man leaves his father and mother and is united to his wife, and they become one flesh.”</w:t>
      </w:r>
      <w:r w:rsidRPr="00C013F2">
        <w:rPr>
          <w:rFonts w:ascii="Calibri" w:hAnsi="Calibri"/>
        </w:rPr>
        <w:br/>
        <w:t>Genesis 2:24 (NIV)</w:t>
      </w:r>
    </w:p>
    <w:p w14:paraId="5BC3D8F3" w14:textId="77777777" w:rsidR="00C013F2" w:rsidRPr="00C013F2" w:rsidRDefault="00C013F2" w:rsidP="00C013F2">
      <w:pPr>
        <w:spacing w:line="276" w:lineRule="auto"/>
        <w:rPr>
          <w:rFonts w:ascii="Calibri" w:hAnsi="Calibri"/>
        </w:rPr>
      </w:pPr>
    </w:p>
    <w:p w14:paraId="0366C63C" w14:textId="77777777" w:rsidR="00C013F2" w:rsidRPr="00C013F2" w:rsidRDefault="00C013F2" w:rsidP="00C013F2">
      <w:pPr>
        <w:spacing w:line="276" w:lineRule="auto"/>
        <w:rPr>
          <w:rFonts w:ascii="Calibri" w:hAnsi="Calibri"/>
        </w:rPr>
      </w:pPr>
      <w:r w:rsidRPr="00C013F2">
        <w:rPr>
          <w:rFonts w:ascii="Calibri" w:hAnsi="Calibri"/>
          <w:b/>
          <w:bCs/>
          <w:i/>
          <w:iCs/>
        </w:rPr>
        <w:t>THE KEY TO GREAT RELATIONSHIPS IS LEARNING TO</w:t>
      </w:r>
      <w:r w:rsidRPr="00C013F2">
        <w:rPr>
          <w:rFonts w:ascii="Calibri" w:hAnsi="Calibri"/>
          <w:b/>
          <w:bCs/>
        </w:rPr>
        <w:t> </w:t>
      </w:r>
      <w:r w:rsidRPr="00C013F2">
        <w:rPr>
          <w:rFonts w:ascii="Calibri" w:hAnsi="Calibri"/>
          <w:b/>
          <w:bCs/>
          <w:i/>
          <w:iCs/>
          <w:u w:val="single"/>
        </w:rPr>
        <w:t>YIELD</w:t>
      </w:r>
      <w:r w:rsidRPr="00C013F2">
        <w:rPr>
          <w:rFonts w:ascii="Calibri" w:hAnsi="Calibri"/>
          <w:b/>
          <w:bCs/>
          <w:i/>
          <w:iCs/>
        </w:rPr>
        <w:t>.</w:t>
      </w:r>
      <w:r w:rsidRPr="00C013F2">
        <w:rPr>
          <w:rFonts w:ascii="Calibri" w:hAnsi="Calibri"/>
          <w:i/>
          <w:iCs/>
        </w:rPr>
        <w:br/>
      </w:r>
      <w:r w:rsidRPr="00C013F2">
        <w:rPr>
          <w:rFonts w:ascii="Calibri" w:hAnsi="Calibri"/>
        </w:rPr>
        <w:br/>
        <w:t>“Yield to obey each other because you respect Christ.”</w:t>
      </w:r>
      <w:r w:rsidRPr="00C013F2">
        <w:rPr>
          <w:rFonts w:ascii="Calibri" w:hAnsi="Calibri"/>
        </w:rPr>
        <w:br/>
        <w:t>Ephesians 5:21 (NCV)</w:t>
      </w:r>
    </w:p>
    <w:p w14:paraId="18CFAB1D" w14:textId="77777777" w:rsidR="00C013F2" w:rsidRPr="00C013F2" w:rsidRDefault="00C013F2" w:rsidP="00C013F2">
      <w:pPr>
        <w:spacing w:line="276" w:lineRule="auto"/>
        <w:rPr>
          <w:rFonts w:ascii="Calibri" w:hAnsi="Calibri"/>
        </w:rPr>
      </w:pPr>
    </w:p>
    <w:p w14:paraId="71E43DAA" w14:textId="77777777" w:rsidR="00C013F2" w:rsidRPr="00C013F2" w:rsidRDefault="00C013F2" w:rsidP="00C013F2">
      <w:pPr>
        <w:spacing w:line="276" w:lineRule="auto"/>
        <w:rPr>
          <w:rFonts w:ascii="Calibri" w:hAnsi="Calibri"/>
        </w:rPr>
      </w:pPr>
      <w:r w:rsidRPr="00C013F2">
        <w:rPr>
          <w:rFonts w:ascii="Calibri" w:hAnsi="Calibri"/>
        </w:rPr>
        <w:t>“Do not get drunk on wine, which leads to debauchery. Instead, be filled with the Spirit.”</w:t>
      </w:r>
      <w:r w:rsidRPr="00C013F2">
        <w:rPr>
          <w:rFonts w:ascii="Calibri" w:hAnsi="Calibri"/>
        </w:rPr>
        <w:br/>
        <w:t>Ephesians 5:18 (NIV)</w:t>
      </w:r>
    </w:p>
    <w:p w14:paraId="5C1EA38F" w14:textId="77777777" w:rsidR="00C013F2" w:rsidRPr="00C013F2" w:rsidRDefault="00C013F2" w:rsidP="00C013F2">
      <w:pPr>
        <w:spacing w:line="276" w:lineRule="auto"/>
        <w:rPr>
          <w:rFonts w:ascii="Calibri" w:hAnsi="Calibri"/>
        </w:rPr>
      </w:pPr>
    </w:p>
    <w:p w14:paraId="1E758815" w14:textId="77777777" w:rsidR="00C013F2" w:rsidRPr="00C013F2" w:rsidRDefault="00C013F2" w:rsidP="00C013F2">
      <w:pPr>
        <w:spacing w:line="276" w:lineRule="auto"/>
        <w:rPr>
          <w:rFonts w:ascii="Calibri" w:hAnsi="Calibri"/>
          <w:b/>
          <w:bCs/>
          <w:i/>
          <w:iCs/>
        </w:rPr>
      </w:pPr>
      <w:r w:rsidRPr="00C013F2">
        <w:rPr>
          <w:rFonts w:ascii="Calibri" w:hAnsi="Calibri"/>
          <w:b/>
          <w:bCs/>
          <w:i/>
          <w:iCs/>
        </w:rPr>
        <w:t>YIELDING MEANS THAT I…</w:t>
      </w:r>
    </w:p>
    <w:p w14:paraId="1DF24D05" w14:textId="77777777" w:rsidR="00C013F2" w:rsidRPr="00C013F2" w:rsidRDefault="00C013F2" w:rsidP="00C013F2">
      <w:pPr>
        <w:spacing w:line="276" w:lineRule="auto"/>
        <w:rPr>
          <w:rFonts w:ascii="Calibri" w:hAnsi="Calibri"/>
        </w:rPr>
      </w:pPr>
    </w:p>
    <w:p w14:paraId="738185EA" w14:textId="77777777" w:rsidR="00C013F2" w:rsidRPr="00C013F2" w:rsidRDefault="00C013F2" w:rsidP="00C013F2">
      <w:pPr>
        <w:spacing w:line="276" w:lineRule="auto"/>
        <w:rPr>
          <w:rFonts w:ascii="Calibri" w:hAnsi="Calibri"/>
          <w:b/>
          <w:bCs/>
        </w:rPr>
      </w:pPr>
      <w:r w:rsidRPr="00C013F2">
        <w:rPr>
          <w:rFonts w:ascii="Calibri" w:hAnsi="Calibri"/>
          <w:b/>
          <w:bCs/>
        </w:rPr>
        <w:t>1. </w:t>
      </w:r>
      <w:r w:rsidRPr="00C013F2">
        <w:rPr>
          <w:rFonts w:ascii="Calibri" w:hAnsi="Calibri"/>
          <w:b/>
          <w:bCs/>
          <w:u w:val="single"/>
        </w:rPr>
        <w:t>LOVE</w:t>
      </w:r>
      <w:r w:rsidRPr="00C013F2">
        <w:rPr>
          <w:rFonts w:ascii="Calibri" w:hAnsi="Calibri"/>
          <w:b/>
          <w:bCs/>
        </w:rPr>
        <w:t> MY WIFE</w:t>
      </w:r>
    </w:p>
    <w:p w14:paraId="4AFB5EB0" w14:textId="77777777" w:rsidR="00C013F2" w:rsidRPr="00C013F2" w:rsidRDefault="00C013F2" w:rsidP="00C013F2">
      <w:pPr>
        <w:spacing w:line="276" w:lineRule="auto"/>
        <w:rPr>
          <w:rFonts w:ascii="Calibri" w:hAnsi="Calibri"/>
        </w:rPr>
      </w:pPr>
    </w:p>
    <w:p w14:paraId="286C695E" w14:textId="77777777" w:rsidR="00C013F2" w:rsidRPr="00C013F2" w:rsidRDefault="00C013F2" w:rsidP="00C013F2">
      <w:pPr>
        <w:spacing w:line="276" w:lineRule="auto"/>
        <w:rPr>
          <w:rFonts w:ascii="Calibri" w:hAnsi="Calibri"/>
        </w:rPr>
      </w:pPr>
      <w:r w:rsidRPr="00C013F2">
        <w:rPr>
          <w:rFonts w:ascii="Calibri" w:hAnsi="Calibri"/>
        </w:rPr>
        <w:t>“Husbands, </w:t>
      </w:r>
      <w:r w:rsidRPr="00C013F2">
        <w:rPr>
          <w:rFonts w:ascii="Calibri" w:hAnsi="Calibri"/>
          <w:u w:val="single"/>
        </w:rPr>
        <w:t>love</w:t>
      </w:r>
      <w:r w:rsidRPr="00C013F2">
        <w:rPr>
          <w:rFonts w:ascii="Calibri" w:hAnsi="Calibri"/>
        </w:rPr>
        <w:t xml:space="preserve"> your wives, just as Christ loved the church and gave himself up for her to make her holy, cleansing her by the washing with water through the word, and to present her to himself as a radiant church, without stain or wrinkle or any other blemish, but holy and blameless. In this same way, </w:t>
      </w:r>
      <w:proofErr w:type="gramStart"/>
      <w:r w:rsidRPr="00C013F2">
        <w:rPr>
          <w:rFonts w:ascii="Calibri" w:hAnsi="Calibri"/>
        </w:rPr>
        <w:t>husbands</w:t>
      </w:r>
      <w:proofErr w:type="gramEnd"/>
      <w:r w:rsidRPr="00C013F2">
        <w:rPr>
          <w:rFonts w:ascii="Calibri" w:hAnsi="Calibri"/>
        </w:rPr>
        <w:t xml:space="preserve"> ought to </w:t>
      </w:r>
      <w:r w:rsidRPr="00C013F2">
        <w:rPr>
          <w:rFonts w:ascii="Calibri" w:hAnsi="Calibri"/>
          <w:u w:val="single"/>
        </w:rPr>
        <w:t>love</w:t>
      </w:r>
      <w:r w:rsidRPr="00C013F2">
        <w:rPr>
          <w:rFonts w:ascii="Calibri" w:hAnsi="Calibri"/>
        </w:rPr>
        <w:t> their wives as their own bodies. He who </w:t>
      </w:r>
      <w:r w:rsidRPr="00C013F2">
        <w:rPr>
          <w:rFonts w:ascii="Calibri" w:hAnsi="Calibri"/>
          <w:u w:val="single"/>
        </w:rPr>
        <w:t>loves</w:t>
      </w:r>
      <w:r w:rsidRPr="00C013F2">
        <w:rPr>
          <w:rFonts w:ascii="Calibri" w:hAnsi="Calibri"/>
        </w:rPr>
        <w:t> his wife </w:t>
      </w:r>
      <w:r w:rsidRPr="00C013F2">
        <w:rPr>
          <w:rFonts w:ascii="Calibri" w:hAnsi="Calibri"/>
          <w:u w:val="single"/>
        </w:rPr>
        <w:t>loves</w:t>
      </w:r>
      <w:r w:rsidRPr="00C013F2">
        <w:rPr>
          <w:rFonts w:ascii="Calibri" w:hAnsi="Calibri"/>
        </w:rPr>
        <w:t> himself. After all, no one ever hated his own body, but he feeds and cares for it, just as Christ does the church–for we are members of his body. ‘For this reason a man will leave his father and mother and be united to his wife, and the two will become one flesh.’ This is a profound mystery–but I am talking about Christ and the church.”</w:t>
      </w:r>
      <w:r w:rsidRPr="00C013F2">
        <w:rPr>
          <w:rFonts w:ascii="Calibri" w:hAnsi="Calibri"/>
        </w:rPr>
        <w:br/>
        <w:t>Ephesians 5:25-32 (NIV)</w:t>
      </w:r>
    </w:p>
    <w:p w14:paraId="62131669" w14:textId="77777777" w:rsidR="00C013F2" w:rsidRPr="00C013F2" w:rsidRDefault="00C013F2" w:rsidP="00C013F2">
      <w:pPr>
        <w:spacing w:line="276" w:lineRule="auto"/>
        <w:rPr>
          <w:rFonts w:ascii="Calibri" w:hAnsi="Calibri"/>
        </w:rPr>
      </w:pPr>
    </w:p>
    <w:p w14:paraId="114F9D21" w14:textId="77777777" w:rsidR="00C013F2" w:rsidRPr="00C013F2" w:rsidRDefault="00C013F2" w:rsidP="00C013F2">
      <w:pPr>
        <w:spacing w:line="276" w:lineRule="auto"/>
        <w:rPr>
          <w:rFonts w:ascii="Calibri" w:hAnsi="Calibri"/>
          <w:b/>
          <w:bCs/>
        </w:rPr>
      </w:pPr>
      <w:r w:rsidRPr="00C013F2">
        <w:rPr>
          <w:rFonts w:ascii="Calibri" w:hAnsi="Calibri"/>
          <w:b/>
          <w:bCs/>
        </w:rPr>
        <w:t>2. </w:t>
      </w:r>
      <w:r w:rsidRPr="00C013F2">
        <w:rPr>
          <w:rFonts w:ascii="Calibri" w:hAnsi="Calibri"/>
          <w:b/>
          <w:bCs/>
          <w:u w:val="single"/>
        </w:rPr>
        <w:t>FOLLOW</w:t>
      </w:r>
      <w:r w:rsidRPr="00C013F2">
        <w:rPr>
          <w:rFonts w:ascii="Calibri" w:hAnsi="Calibri"/>
          <w:b/>
          <w:bCs/>
        </w:rPr>
        <w:t> MY HUSBAND</w:t>
      </w:r>
    </w:p>
    <w:p w14:paraId="364BAC71" w14:textId="77777777" w:rsidR="00C013F2" w:rsidRPr="00C013F2" w:rsidRDefault="00C013F2" w:rsidP="00C013F2">
      <w:pPr>
        <w:spacing w:line="276" w:lineRule="auto"/>
        <w:rPr>
          <w:rFonts w:ascii="Calibri" w:hAnsi="Calibri"/>
        </w:rPr>
      </w:pPr>
    </w:p>
    <w:p w14:paraId="10234066" w14:textId="77777777" w:rsidR="00C013F2" w:rsidRPr="00C013F2" w:rsidRDefault="00C013F2" w:rsidP="00C013F2">
      <w:pPr>
        <w:spacing w:line="276" w:lineRule="auto"/>
        <w:rPr>
          <w:rFonts w:ascii="Calibri" w:hAnsi="Calibri"/>
        </w:rPr>
      </w:pPr>
      <w:r w:rsidRPr="00C013F2">
        <w:rPr>
          <w:rFonts w:ascii="Calibri" w:hAnsi="Calibri"/>
        </w:rPr>
        <w:t>“Wives, submit to your husbands as to the Lord. For the husband is the head of the wife as Christ is the head of the church, his body, of which he is the Savior. Now as the church submits to Christ, so also wives should submit to their husbands in everything.”</w:t>
      </w:r>
      <w:r w:rsidRPr="00C013F2">
        <w:rPr>
          <w:rFonts w:ascii="Calibri" w:hAnsi="Calibri"/>
        </w:rPr>
        <w:br/>
        <w:t>Ephesians 5:22-24 (NIV)</w:t>
      </w:r>
    </w:p>
    <w:p w14:paraId="336A3843" w14:textId="77777777" w:rsidR="00C013F2" w:rsidRPr="00C013F2" w:rsidRDefault="00C013F2" w:rsidP="00C013F2">
      <w:pPr>
        <w:spacing w:line="276" w:lineRule="auto"/>
        <w:rPr>
          <w:rFonts w:ascii="Calibri" w:hAnsi="Calibri"/>
        </w:rPr>
      </w:pPr>
    </w:p>
    <w:p w14:paraId="0CFD2674" w14:textId="77777777" w:rsidR="00C013F2" w:rsidRPr="00C013F2" w:rsidRDefault="00C013F2" w:rsidP="00C013F2">
      <w:pPr>
        <w:spacing w:line="276" w:lineRule="auto"/>
        <w:rPr>
          <w:rFonts w:ascii="Calibri" w:hAnsi="Calibri"/>
        </w:rPr>
      </w:pPr>
      <w:r w:rsidRPr="00C013F2">
        <w:rPr>
          <w:rFonts w:ascii="Calibri" w:hAnsi="Calibri"/>
        </w:rPr>
        <w:lastRenderedPageBreak/>
        <w:t>“Wives, in the same way be submissive to your husbands so that, if any of them do not believe the word, they may be won over without words by the behavior of their wives…”</w:t>
      </w:r>
      <w:r w:rsidRPr="00C013F2">
        <w:rPr>
          <w:rFonts w:ascii="Calibri" w:hAnsi="Calibri"/>
        </w:rPr>
        <w:br/>
        <w:t>1 Peter 3:1 (NIV)</w:t>
      </w:r>
    </w:p>
    <w:p w14:paraId="66B8E7E3" w14:textId="77777777" w:rsidR="00C013F2" w:rsidRPr="00C013F2" w:rsidRDefault="00C013F2" w:rsidP="00C013F2">
      <w:pPr>
        <w:spacing w:line="276" w:lineRule="auto"/>
        <w:rPr>
          <w:rFonts w:ascii="Calibri" w:hAnsi="Calibri"/>
        </w:rPr>
      </w:pPr>
    </w:p>
    <w:p w14:paraId="5EA4CEB2" w14:textId="77777777" w:rsidR="00C013F2" w:rsidRPr="00C013F2" w:rsidRDefault="00C013F2" w:rsidP="00C013F2">
      <w:pPr>
        <w:spacing w:line="276" w:lineRule="auto"/>
        <w:rPr>
          <w:rFonts w:ascii="Calibri" w:hAnsi="Calibri"/>
        </w:rPr>
      </w:pPr>
      <w:r w:rsidRPr="00C013F2">
        <w:rPr>
          <w:rFonts w:ascii="Calibri" w:hAnsi="Calibri"/>
        </w:rPr>
        <w:t>“Yield to obey each other because you respect Christ.”</w:t>
      </w:r>
      <w:r w:rsidRPr="00C013F2">
        <w:rPr>
          <w:rFonts w:ascii="Calibri" w:hAnsi="Calibri"/>
        </w:rPr>
        <w:br/>
        <w:t>Ephesians 5:21 (NCV)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A162" w14:textId="77777777" w:rsidR="00087855" w:rsidRDefault="00087855">
      <w:r>
        <w:separator/>
      </w:r>
    </w:p>
  </w:endnote>
  <w:endnote w:type="continuationSeparator" w:id="0">
    <w:p w14:paraId="3DE06F5A" w14:textId="77777777" w:rsidR="00087855" w:rsidRDefault="00087855">
      <w:r>
        <w:continuationSeparator/>
      </w:r>
    </w:p>
  </w:endnote>
  <w:endnote w:type="continuationNotice" w:id="1">
    <w:p w14:paraId="76A62729" w14:textId="77777777" w:rsidR="00087855" w:rsidRDefault="00087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9828" w14:textId="77777777" w:rsidR="00236A18" w:rsidRDefault="00236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5009C93" w:rsidR="000D064C" w:rsidRPr="00E001F4" w:rsidRDefault="00A11D21" w:rsidP="00A11D21">
    <w:pPr>
      <w:pStyle w:val="Footer"/>
      <w:rPr>
        <w:rFonts w:ascii="Calibri" w:hAnsi="Calibri"/>
      </w:rPr>
    </w:pPr>
    <w:r>
      <w:rPr>
        <w:rFonts w:ascii="Calibri" w:hAnsi="Calibri"/>
        <w:b/>
        <w:bCs/>
      </w:rPr>
      <w:tab/>
    </w:r>
    <w:r w:rsidR="00C013F2">
      <w:rPr>
        <w:rFonts w:ascii="Calibri" w:hAnsi="Calibri"/>
        <w:b/>
        <w:bCs/>
      </w:rPr>
      <w:t>Number One</w:t>
    </w:r>
    <w:r w:rsidR="000D064C" w:rsidRPr="00E001F4">
      <w:rPr>
        <w:rFonts w:ascii="Calibri" w:hAnsi="Calibri"/>
        <w:b/>
        <w:bCs/>
      </w:rPr>
      <w:t>—</w:t>
    </w:r>
    <w:r w:rsidR="00C013F2">
      <w:rPr>
        <w:rFonts w:ascii="Calibri" w:hAnsi="Calibri"/>
        <w:b/>
        <w:bCs/>
      </w:rPr>
      <w:t>We &gt; Me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C697" w14:textId="77777777" w:rsidR="00236A18" w:rsidRDefault="00236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E562E" w14:textId="77777777" w:rsidR="00087855" w:rsidRDefault="00087855">
      <w:r>
        <w:separator/>
      </w:r>
    </w:p>
  </w:footnote>
  <w:footnote w:type="continuationSeparator" w:id="0">
    <w:p w14:paraId="1A18120A" w14:textId="77777777" w:rsidR="00087855" w:rsidRDefault="00087855">
      <w:r>
        <w:continuationSeparator/>
      </w:r>
    </w:p>
  </w:footnote>
  <w:footnote w:type="continuationNotice" w:id="1">
    <w:p w14:paraId="3A54F458" w14:textId="77777777" w:rsidR="00087855" w:rsidRDefault="00087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32B4"/>
    <w:rsid w:val="00082D3E"/>
    <w:rsid w:val="0008638E"/>
    <w:rsid w:val="00087855"/>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55946"/>
    <w:rsid w:val="00274BB9"/>
    <w:rsid w:val="0028034F"/>
    <w:rsid w:val="00285843"/>
    <w:rsid w:val="002858B0"/>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695F"/>
    <w:rsid w:val="003D2E36"/>
    <w:rsid w:val="003E0C7C"/>
    <w:rsid w:val="003E3313"/>
    <w:rsid w:val="003E6080"/>
    <w:rsid w:val="003F23DC"/>
    <w:rsid w:val="003F6FC6"/>
    <w:rsid w:val="00403663"/>
    <w:rsid w:val="00404A59"/>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D45B6"/>
    <w:rsid w:val="005E1B8C"/>
    <w:rsid w:val="005E30D7"/>
    <w:rsid w:val="005E3D64"/>
    <w:rsid w:val="005E7A87"/>
    <w:rsid w:val="0062720A"/>
    <w:rsid w:val="00631CBE"/>
    <w:rsid w:val="00650CDC"/>
    <w:rsid w:val="006652C7"/>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702914"/>
    <w:rsid w:val="00713848"/>
    <w:rsid w:val="007276E1"/>
    <w:rsid w:val="007630E7"/>
    <w:rsid w:val="0076639A"/>
    <w:rsid w:val="00791189"/>
    <w:rsid w:val="007960BA"/>
    <w:rsid w:val="007A6325"/>
    <w:rsid w:val="007C5C95"/>
    <w:rsid w:val="007E1319"/>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F468A"/>
    <w:rsid w:val="00B03B8B"/>
    <w:rsid w:val="00B10327"/>
    <w:rsid w:val="00B158DB"/>
    <w:rsid w:val="00B3092B"/>
    <w:rsid w:val="00B40364"/>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64E5E"/>
    <w:rsid w:val="00C67DA9"/>
    <w:rsid w:val="00C80B1C"/>
    <w:rsid w:val="00C86674"/>
    <w:rsid w:val="00C95886"/>
    <w:rsid w:val="00CB2F64"/>
    <w:rsid w:val="00CC7FC1"/>
    <w:rsid w:val="00CD108B"/>
    <w:rsid w:val="00CD5C4A"/>
    <w:rsid w:val="00CE52CA"/>
    <w:rsid w:val="00CE6359"/>
    <w:rsid w:val="00CF3B2A"/>
    <w:rsid w:val="00CF45D3"/>
    <w:rsid w:val="00CF7248"/>
    <w:rsid w:val="00D16B5F"/>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40C"/>
    <w:rsid w:val="00D92F29"/>
    <w:rsid w:val="00DA0349"/>
    <w:rsid w:val="00DA7996"/>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09B"/>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54A9"/>
    <w:rsid w:val="00F72B40"/>
    <w:rsid w:val="00F81C0F"/>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36</TotalTime>
  <Pages>13</Pages>
  <Words>4150</Words>
  <Characters>23659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2023-01-17T21:10:00Z</cp:lastPrinted>
  <dcterms:created xsi:type="dcterms:W3CDTF">2023-06-18T00:40:00Z</dcterms:created>
  <dcterms:modified xsi:type="dcterms:W3CDTF">2023-06-19T20:23:00Z</dcterms:modified>
  <cp:category/>
</cp:coreProperties>
</file>